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11A8741E" w:rsidR="00BF7F06" w:rsidRPr="00A11D21" w:rsidRDefault="009A7C86" w:rsidP="009E4AB7">
      <w:pPr>
        <w:rPr>
          <w:rFonts w:ascii="Calibri" w:hAnsi="Calibri" w:cs="Calibri"/>
          <w:b/>
          <w:bCs/>
        </w:rPr>
      </w:pPr>
      <w:r>
        <w:rPr>
          <w:rFonts w:ascii="Calibri" w:hAnsi="Calibri" w:cs="Calibri"/>
          <w:b/>
          <w:bCs/>
        </w:rPr>
        <w:t>Brand New Day</w:t>
      </w:r>
    </w:p>
    <w:p w14:paraId="2CDC2AFF" w14:textId="7AC6032A" w:rsidR="007A6325" w:rsidRPr="00A11D21" w:rsidRDefault="00D44E7D" w:rsidP="009E4AB7">
      <w:pPr>
        <w:rPr>
          <w:rFonts w:ascii="Calibri" w:hAnsi="Calibri" w:cs="Calibri"/>
          <w:b/>
          <w:bCs/>
        </w:rPr>
      </w:pPr>
      <w:r>
        <w:rPr>
          <w:rFonts w:ascii="Calibri" w:hAnsi="Calibri" w:cs="Calibri"/>
          <w:b/>
          <w:bCs/>
        </w:rPr>
        <w:t>Raise Your Hands</w:t>
      </w:r>
      <w:r w:rsidR="00092635">
        <w:rPr>
          <w:rFonts w:ascii="Calibri" w:hAnsi="Calibri" w:cs="Calibri"/>
          <w:b/>
          <w:bCs/>
        </w:rPr>
        <w:t xml:space="preserve"> (Part </w:t>
      </w:r>
      <w:r>
        <w:rPr>
          <w:rFonts w:ascii="Calibri" w:hAnsi="Calibri" w:cs="Calibri"/>
          <w:b/>
          <w:bCs/>
        </w:rPr>
        <w:t>3</w:t>
      </w:r>
      <w:r w:rsidR="00092635">
        <w:rPr>
          <w:rFonts w:ascii="Calibri" w:hAnsi="Calibri" w:cs="Calibri"/>
          <w:b/>
          <w:bCs/>
        </w:rPr>
        <w:t xml:space="preserve"> of </w:t>
      </w:r>
      <w:r w:rsidR="00AB0DA9">
        <w:rPr>
          <w:rFonts w:ascii="Calibri" w:hAnsi="Calibri" w:cs="Calibri"/>
          <w:b/>
          <w:bCs/>
        </w:rPr>
        <w:t>4</w:t>
      </w:r>
      <w:r w:rsidR="00092635">
        <w:rPr>
          <w:rFonts w:ascii="Calibri" w:hAnsi="Calibri" w:cs="Calibri"/>
          <w:b/>
          <w:bCs/>
        </w:rPr>
        <w:t>)</w:t>
      </w:r>
    </w:p>
    <w:p w14:paraId="156A3DE0" w14:textId="3871182D" w:rsidR="007A6325" w:rsidRPr="00A11D21" w:rsidRDefault="009A7C86" w:rsidP="009E4AB7">
      <w:pPr>
        <w:rPr>
          <w:rFonts w:ascii="Calibri" w:hAnsi="Calibri" w:cs="Calibri"/>
          <w:b/>
          <w:bCs/>
        </w:rPr>
      </w:pPr>
      <w:r>
        <w:rPr>
          <w:rFonts w:ascii="Calibri" w:hAnsi="Calibri" w:cs="Calibri"/>
          <w:b/>
          <w:bCs/>
        </w:rPr>
        <w:t xml:space="preserve">Exodus </w:t>
      </w:r>
      <w:r w:rsidR="00C05F36">
        <w:rPr>
          <w:rFonts w:ascii="Calibri" w:hAnsi="Calibri" w:cs="Calibri"/>
          <w:b/>
          <w:bCs/>
        </w:rPr>
        <w:t>1</w:t>
      </w:r>
      <w:r w:rsidR="00D44E7D">
        <w:rPr>
          <w:rFonts w:ascii="Calibri" w:hAnsi="Calibri" w:cs="Calibri"/>
          <w:b/>
          <w:bCs/>
        </w:rPr>
        <w:t>7:8-16</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5CA310C0" w14:textId="26197FF4" w:rsidR="00D44E7D" w:rsidRPr="00D44E7D" w:rsidRDefault="00D44E7D" w:rsidP="00D44E7D">
      <w:pPr>
        <w:spacing w:line="276" w:lineRule="auto"/>
        <w:rPr>
          <w:rFonts w:ascii="Calibri" w:hAnsi="Calibri"/>
        </w:rPr>
      </w:pPr>
      <w:r w:rsidRPr="00D44E7D">
        <w:rPr>
          <w:rFonts w:ascii="Calibri" w:hAnsi="Calibri"/>
        </w:rPr>
        <w:t xml:space="preserve">Today, I want us to turn our attention to the message series we began a couple of weeks ago, called “Brand New Day.” We've been looking at the life of Moses from the </w:t>
      </w:r>
      <w:r w:rsidR="00BB37C8">
        <w:rPr>
          <w:rFonts w:ascii="Calibri" w:hAnsi="Calibri"/>
        </w:rPr>
        <w:t xml:space="preserve">book of Exodus in the </w:t>
      </w:r>
      <w:r w:rsidRPr="00D44E7D">
        <w:rPr>
          <w:rFonts w:ascii="Calibri" w:hAnsi="Calibri"/>
        </w:rPr>
        <w:t>Old Testament</w:t>
      </w:r>
      <w:r w:rsidR="00BB37C8">
        <w:rPr>
          <w:rFonts w:ascii="Calibri" w:hAnsi="Calibri"/>
        </w:rPr>
        <w:t>.</w:t>
      </w:r>
    </w:p>
    <w:p w14:paraId="76C69068" w14:textId="77777777" w:rsidR="00D44E7D" w:rsidRPr="00D44E7D" w:rsidRDefault="00D44E7D" w:rsidP="00D44E7D">
      <w:pPr>
        <w:spacing w:line="276" w:lineRule="auto"/>
        <w:rPr>
          <w:rFonts w:ascii="Calibri" w:hAnsi="Calibri"/>
        </w:rPr>
      </w:pPr>
    </w:p>
    <w:p w14:paraId="3A9ECCE2" w14:textId="77777777" w:rsidR="00D44E7D" w:rsidRPr="00D44E7D" w:rsidRDefault="00D44E7D" w:rsidP="00D44E7D">
      <w:pPr>
        <w:spacing w:line="276" w:lineRule="auto"/>
        <w:rPr>
          <w:rFonts w:ascii="Calibri" w:hAnsi="Calibri"/>
        </w:rPr>
      </w:pPr>
      <w:r w:rsidRPr="00D44E7D">
        <w:rPr>
          <w:rFonts w:ascii="Calibri" w:hAnsi="Calibri"/>
        </w:rPr>
        <w:t xml:space="preserve">Today, I want to talk to you about fighting battles in your life. I don't know what's going on in your life, but everybody has battles. Everybody has wars that they're involved in. </w:t>
      </w:r>
    </w:p>
    <w:p w14:paraId="7926D18A" w14:textId="77777777" w:rsidR="00D44E7D" w:rsidRPr="00D44E7D" w:rsidRDefault="00D44E7D" w:rsidP="00D44E7D">
      <w:pPr>
        <w:spacing w:line="276" w:lineRule="auto"/>
        <w:rPr>
          <w:rFonts w:ascii="Calibri" w:hAnsi="Calibri"/>
        </w:rPr>
      </w:pPr>
    </w:p>
    <w:p w14:paraId="61419A5C" w14:textId="7EE52F9D" w:rsidR="00D44E7D" w:rsidRPr="00D44E7D" w:rsidRDefault="00D44E7D" w:rsidP="00D44E7D">
      <w:pPr>
        <w:spacing w:line="276" w:lineRule="auto"/>
        <w:rPr>
          <w:rFonts w:ascii="Calibri" w:hAnsi="Calibri"/>
        </w:rPr>
      </w:pPr>
      <w:r w:rsidRPr="00D44E7D">
        <w:rPr>
          <w:rFonts w:ascii="Calibri" w:hAnsi="Calibri"/>
        </w:rPr>
        <w:t>Battles are so interesting because it feels like the moment that you get one battle conquered there's another one. You get one bill paid off and now you have two more. You had a problem over here</w:t>
      </w:r>
      <w:r w:rsidR="00BB37C8">
        <w:rPr>
          <w:rFonts w:ascii="Calibri" w:hAnsi="Calibri"/>
        </w:rPr>
        <w:t xml:space="preserve">, </w:t>
      </w:r>
      <w:r w:rsidRPr="00D44E7D">
        <w:rPr>
          <w:rFonts w:ascii="Calibri" w:hAnsi="Calibri"/>
        </w:rPr>
        <w:t xml:space="preserve">you get that resolved, but now you have a couple of problems over here. </w:t>
      </w:r>
    </w:p>
    <w:p w14:paraId="2CCBA5BF" w14:textId="77777777" w:rsidR="00D44E7D" w:rsidRPr="00D44E7D" w:rsidRDefault="00D44E7D" w:rsidP="00D44E7D">
      <w:pPr>
        <w:spacing w:line="276" w:lineRule="auto"/>
        <w:rPr>
          <w:rFonts w:ascii="Calibri" w:hAnsi="Calibri"/>
        </w:rPr>
      </w:pPr>
    </w:p>
    <w:p w14:paraId="1BA26090" w14:textId="77777777" w:rsidR="00D44E7D" w:rsidRPr="00D44E7D" w:rsidRDefault="00D44E7D" w:rsidP="00D44E7D">
      <w:pPr>
        <w:spacing w:line="276" w:lineRule="auto"/>
        <w:rPr>
          <w:rFonts w:ascii="Calibri" w:hAnsi="Calibri"/>
        </w:rPr>
      </w:pPr>
      <w:r w:rsidRPr="00D44E7D">
        <w:rPr>
          <w:rFonts w:ascii="Calibri" w:hAnsi="Calibri"/>
        </w:rPr>
        <w:t xml:space="preserve">I remember praying a couple of years ago, “God, could I just have a little time to breathe without a battle?” It was in that moment that God reminded me that there will always be battles in life. But what we really need is not to have a life without battles, because that's not even possible, but we need to have victory in the battle. We need God to show us how we can win and be victorious when we face big and nasty problems. </w:t>
      </w:r>
    </w:p>
    <w:p w14:paraId="3F5F356D" w14:textId="77777777" w:rsidR="00D44E7D" w:rsidRPr="00D44E7D" w:rsidRDefault="00D44E7D" w:rsidP="00D44E7D">
      <w:pPr>
        <w:spacing w:line="276" w:lineRule="auto"/>
        <w:rPr>
          <w:rFonts w:ascii="Calibri" w:hAnsi="Calibri"/>
        </w:rPr>
      </w:pPr>
    </w:p>
    <w:p w14:paraId="42916A84" w14:textId="77777777" w:rsidR="00D44E7D" w:rsidRPr="00D44E7D" w:rsidRDefault="00D44E7D" w:rsidP="00D44E7D">
      <w:pPr>
        <w:spacing w:line="276" w:lineRule="auto"/>
        <w:rPr>
          <w:rFonts w:ascii="Calibri" w:hAnsi="Calibri"/>
        </w:rPr>
      </w:pPr>
      <w:r w:rsidRPr="00D44E7D">
        <w:rPr>
          <w:rFonts w:ascii="Calibri" w:hAnsi="Calibri"/>
        </w:rPr>
        <w:t xml:space="preserve">I want to talk to you about how we can experience spiritual victories in our lives when we have great adversity that's going on around us. I hope you'll take out those notes there and you can follow along with where we're going today. </w:t>
      </w:r>
    </w:p>
    <w:p w14:paraId="5FB03493" w14:textId="77777777" w:rsidR="00D44E7D" w:rsidRPr="00D44E7D" w:rsidRDefault="00D44E7D" w:rsidP="00D44E7D">
      <w:pPr>
        <w:spacing w:line="276" w:lineRule="auto"/>
        <w:rPr>
          <w:rFonts w:ascii="Calibri" w:hAnsi="Calibri"/>
        </w:rPr>
      </w:pPr>
    </w:p>
    <w:p w14:paraId="05DDD774" w14:textId="77777777" w:rsidR="00D44E7D" w:rsidRPr="00D44E7D" w:rsidRDefault="00D44E7D" w:rsidP="00D44E7D">
      <w:pPr>
        <w:spacing w:line="276" w:lineRule="auto"/>
        <w:rPr>
          <w:rFonts w:ascii="Calibri" w:hAnsi="Calibri"/>
        </w:rPr>
      </w:pPr>
      <w:r w:rsidRPr="00D44E7D">
        <w:rPr>
          <w:rFonts w:ascii="Calibri" w:hAnsi="Calibri"/>
        </w:rPr>
        <w:t>As a college student, I majored in communications. If you have an engineering degree or if you're a business person, you will think that my major was kind of funny because we had to take some really odd classes. There was one class that I took called interpersonal communication. That was the whole class, how to talk with one person. Some of the wives are like, “I wish my husband would take that class.” But I took another class called nonverbal communication. You should have seen the lab for this class. We would just sit around and stare at each other. It was awesome.</w:t>
      </w:r>
    </w:p>
    <w:p w14:paraId="2A9F2DC5" w14:textId="77777777" w:rsidR="00D44E7D" w:rsidRPr="00D44E7D" w:rsidRDefault="00D44E7D" w:rsidP="00D44E7D">
      <w:pPr>
        <w:spacing w:line="276" w:lineRule="auto"/>
        <w:rPr>
          <w:rFonts w:ascii="Calibri" w:hAnsi="Calibri"/>
        </w:rPr>
      </w:pPr>
    </w:p>
    <w:p w14:paraId="37ABB3FC" w14:textId="77777777" w:rsidR="00D44E7D" w:rsidRPr="00D44E7D" w:rsidRDefault="00D44E7D" w:rsidP="00D44E7D">
      <w:pPr>
        <w:spacing w:line="276" w:lineRule="auto"/>
        <w:rPr>
          <w:rFonts w:ascii="Calibri" w:hAnsi="Calibri"/>
        </w:rPr>
      </w:pPr>
      <w:r w:rsidRPr="00D44E7D">
        <w:rPr>
          <w:rFonts w:ascii="Calibri" w:hAnsi="Calibri"/>
        </w:rPr>
        <w:t xml:space="preserve">One of the things we learned about in the class was that you could communicate a lot of things without words. One of the ways we can communicate without words, one of the strongest gestures, if you will, to communicate is the lifting of a hand. </w:t>
      </w:r>
    </w:p>
    <w:p w14:paraId="5124A715" w14:textId="77777777" w:rsidR="00D44E7D" w:rsidRPr="00D44E7D" w:rsidRDefault="00D44E7D" w:rsidP="00D44E7D">
      <w:pPr>
        <w:spacing w:line="276" w:lineRule="auto"/>
        <w:rPr>
          <w:rFonts w:ascii="Calibri" w:hAnsi="Calibri"/>
        </w:rPr>
      </w:pPr>
    </w:p>
    <w:p w14:paraId="062AB6FC" w14:textId="77777777" w:rsidR="00D44E7D" w:rsidRPr="00D44E7D" w:rsidRDefault="00D44E7D" w:rsidP="00D44E7D">
      <w:pPr>
        <w:spacing w:line="276" w:lineRule="auto"/>
        <w:rPr>
          <w:rFonts w:ascii="Calibri" w:hAnsi="Calibri"/>
        </w:rPr>
      </w:pPr>
      <w:r w:rsidRPr="00D44E7D">
        <w:rPr>
          <w:rFonts w:ascii="Calibri" w:hAnsi="Calibri"/>
        </w:rPr>
        <w:lastRenderedPageBreak/>
        <w:t xml:space="preserve">If I lift my hand like that </w:t>
      </w:r>
      <w:r w:rsidRPr="00D44E7D">
        <w:rPr>
          <w:rFonts w:ascii="Calibri" w:hAnsi="Calibri"/>
          <w:i/>
          <w:iCs/>
        </w:rPr>
        <w:t>[Pastor holds up a closed fist],</w:t>
      </w:r>
      <w:r w:rsidRPr="00D44E7D">
        <w:rPr>
          <w:rFonts w:ascii="Calibri" w:hAnsi="Calibri"/>
        </w:rPr>
        <w:t xml:space="preserve"> what does that say? I'm angry. I'm mad. I don't even have to say anything. You know what that means. </w:t>
      </w:r>
    </w:p>
    <w:p w14:paraId="2FBA99AB" w14:textId="77777777" w:rsidR="00D44E7D" w:rsidRPr="00D44E7D" w:rsidRDefault="00D44E7D" w:rsidP="00D44E7D">
      <w:pPr>
        <w:spacing w:line="276" w:lineRule="auto"/>
        <w:rPr>
          <w:rFonts w:ascii="Calibri" w:hAnsi="Calibri"/>
        </w:rPr>
      </w:pPr>
    </w:p>
    <w:p w14:paraId="24A610D6" w14:textId="39609C43" w:rsidR="00D44E7D" w:rsidRPr="00D44E7D" w:rsidRDefault="00D44E7D" w:rsidP="00D44E7D">
      <w:pPr>
        <w:spacing w:line="276" w:lineRule="auto"/>
        <w:rPr>
          <w:rFonts w:ascii="Calibri" w:hAnsi="Calibri"/>
        </w:rPr>
      </w:pPr>
      <w:r w:rsidRPr="00D44E7D">
        <w:rPr>
          <w:rFonts w:ascii="Calibri" w:hAnsi="Calibri"/>
        </w:rPr>
        <w:t xml:space="preserve">If I'm sitting in a class and I lift my hand </w:t>
      </w:r>
      <w:r w:rsidRPr="00D44E7D">
        <w:rPr>
          <w:rFonts w:ascii="Calibri" w:hAnsi="Calibri"/>
          <w:i/>
          <w:iCs/>
        </w:rPr>
        <w:t>[Pastor raises hand overhead]</w:t>
      </w:r>
      <w:r w:rsidRPr="00D44E7D">
        <w:rPr>
          <w:rFonts w:ascii="Calibri" w:hAnsi="Calibri"/>
        </w:rPr>
        <w:t xml:space="preserve">, what does that mean? I want to participate in the class discussion. </w:t>
      </w:r>
    </w:p>
    <w:p w14:paraId="11E0A1CF" w14:textId="77777777" w:rsidR="00D44E7D" w:rsidRPr="00D44E7D" w:rsidRDefault="00D44E7D" w:rsidP="00D44E7D">
      <w:pPr>
        <w:spacing w:line="276" w:lineRule="auto"/>
        <w:rPr>
          <w:rFonts w:ascii="Calibri" w:hAnsi="Calibri"/>
        </w:rPr>
      </w:pPr>
    </w:p>
    <w:p w14:paraId="71AC4149" w14:textId="1F70300D" w:rsidR="00D44E7D" w:rsidRPr="00D44E7D" w:rsidRDefault="00D44E7D" w:rsidP="00D44E7D">
      <w:pPr>
        <w:spacing w:line="276" w:lineRule="auto"/>
        <w:rPr>
          <w:rFonts w:ascii="Calibri" w:hAnsi="Calibri"/>
        </w:rPr>
      </w:pPr>
      <w:r w:rsidRPr="00D44E7D">
        <w:rPr>
          <w:rFonts w:ascii="Calibri" w:hAnsi="Calibri"/>
        </w:rPr>
        <w:t xml:space="preserve">If I'm the potential </w:t>
      </w:r>
      <w:r w:rsidR="00BB37C8">
        <w:rPr>
          <w:rFonts w:ascii="Calibri" w:hAnsi="Calibri"/>
        </w:rPr>
        <w:t>P</w:t>
      </w:r>
      <w:r w:rsidRPr="00D44E7D">
        <w:rPr>
          <w:rFonts w:ascii="Calibri" w:hAnsi="Calibri"/>
        </w:rPr>
        <w:t xml:space="preserve">resident and my hand is on the Bible and I've got my hand raised like this </w:t>
      </w:r>
      <w:r w:rsidRPr="00D44E7D">
        <w:rPr>
          <w:rFonts w:ascii="Calibri" w:hAnsi="Calibri"/>
          <w:i/>
          <w:iCs/>
        </w:rPr>
        <w:t>[Pastor lifts hand with elbow bent]</w:t>
      </w:r>
      <w:r w:rsidRPr="00D44E7D">
        <w:rPr>
          <w:rFonts w:ascii="Calibri" w:hAnsi="Calibri"/>
        </w:rPr>
        <w:t xml:space="preserve">, what does that mean? I'm taking a vow. </w:t>
      </w:r>
    </w:p>
    <w:p w14:paraId="78518B79" w14:textId="77777777" w:rsidR="00D44E7D" w:rsidRPr="00D44E7D" w:rsidRDefault="00D44E7D" w:rsidP="00D44E7D">
      <w:pPr>
        <w:spacing w:line="276" w:lineRule="auto"/>
        <w:rPr>
          <w:rFonts w:ascii="Calibri" w:hAnsi="Calibri"/>
        </w:rPr>
      </w:pPr>
    </w:p>
    <w:p w14:paraId="6F9048B0" w14:textId="77777777" w:rsidR="00BB37C8" w:rsidRDefault="00D44E7D" w:rsidP="00D44E7D">
      <w:pPr>
        <w:spacing w:line="276" w:lineRule="auto"/>
        <w:rPr>
          <w:rFonts w:ascii="Calibri" w:hAnsi="Calibri"/>
        </w:rPr>
      </w:pPr>
      <w:r w:rsidRPr="00D44E7D">
        <w:rPr>
          <w:rFonts w:ascii="Calibri" w:hAnsi="Calibri"/>
        </w:rPr>
        <w:t xml:space="preserve">If I'm an Olympic athlete and I'm winning the gold medal and I throw my hands in the air, what does that mean? I'm victorious. </w:t>
      </w:r>
    </w:p>
    <w:p w14:paraId="22C664CB" w14:textId="77777777" w:rsidR="00BB37C8" w:rsidRDefault="00BB37C8" w:rsidP="00D44E7D">
      <w:pPr>
        <w:spacing w:line="276" w:lineRule="auto"/>
        <w:rPr>
          <w:rFonts w:ascii="Calibri" w:hAnsi="Calibri"/>
        </w:rPr>
      </w:pPr>
    </w:p>
    <w:p w14:paraId="6B6087D5" w14:textId="0D417230" w:rsidR="00D44E7D" w:rsidRPr="00D44E7D" w:rsidRDefault="00D44E7D" w:rsidP="00D44E7D">
      <w:pPr>
        <w:spacing w:line="276" w:lineRule="auto"/>
        <w:rPr>
          <w:rFonts w:ascii="Calibri" w:hAnsi="Calibri"/>
        </w:rPr>
      </w:pPr>
      <w:r w:rsidRPr="00D44E7D">
        <w:rPr>
          <w:rFonts w:ascii="Calibri" w:hAnsi="Calibri"/>
        </w:rPr>
        <w:t>Have you ever seen the 8</w:t>
      </w:r>
      <w:r w:rsidRPr="00D44E7D">
        <w:rPr>
          <w:rFonts w:ascii="Calibri" w:hAnsi="Calibri"/>
          <w:vertAlign w:val="superscript"/>
        </w:rPr>
        <w:t>th</w:t>
      </w:r>
      <w:r w:rsidRPr="00D44E7D">
        <w:rPr>
          <w:rFonts w:ascii="Calibri" w:hAnsi="Calibri"/>
        </w:rPr>
        <w:t xml:space="preserve"> place person throw their hands in the air at the Olympics, by the way? I love track and field. I was having so much fun watching the Olympics recently, because over and over (I saw this in the men's and the women's) when a runner would get last place, a lot of times they would start limping. You just wonder, how choreographed is that? I'm 7</w:t>
      </w:r>
      <w:r w:rsidRPr="00D44E7D">
        <w:rPr>
          <w:rFonts w:ascii="Calibri" w:hAnsi="Calibri"/>
          <w:vertAlign w:val="superscript"/>
        </w:rPr>
        <w:t>th</w:t>
      </w:r>
      <w:r w:rsidRPr="00D44E7D">
        <w:rPr>
          <w:rFonts w:ascii="Calibri" w:hAnsi="Calibri"/>
        </w:rPr>
        <w:t>. I'm going to start limping, I'm going to start twitching. I have a hamstring injury all of a sudden. Nobody crosses the finish line and throws their hands in the air when they're 7</w:t>
      </w:r>
      <w:r w:rsidRPr="00D44E7D">
        <w:rPr>
          <w:rFonts w:ascii="Calibri" w:hAnsi="Calibri"/>
          <w:vertAlign w:val="superscript"/>
        </w:rPr>
        <w:t>th</w:t>
      </w:r>
      <w:r w:rsidRPr="00D44E7D">
        <w:rPr>
          <w:rFonts w:ascii="Calibri" w:hAnsi="Calibri"/>
        </w:rPr>
        <w:t xml:space="preserve"> place. You don't do that. It's a sign of victory.</w:t>
      </w:r>
    </w:p>
    <w:p w14:paraId="7147DF5A" w14:textId="77777777" w:rsidR="00D44E7D" w:rsidRPr="00D44E7D" w:rsidRDefault="00D44E7D" w:rsidP="00D44E7D">
      <w:pPr>
        <w:spacing w:line="276" w:lineRule="auto"/>
        <w:rPr>
          <w:rFonts w:ascii="Calibri" w:hAnsi="Calibri"/>
        </w:rPr>
      </w:pPr>
    </w:p>
    <w:p w14:paraId="6D506BF7" w14:textId="77777777" w:rsidR="00D44E7D" w:rsidRPr="00D44E7D" w:rsidRDefault="00D44E7D" w:rsidP="00D44E7D">
      <w:pPr>
        <w:spacing w:line="276" w:lineRule="auto"/>
        <w:rPr>
          <w:rFonts w:ascii="Calibri" w:hAnsi="Calibri"/>
        </w:rPr>
      </w:pPr>
      <w:r w:rsidRPr="00D44E7D">
        <w:rPr>
          <w:rFonts w:ascii="Calibri" w:hAnsi="Calibri"/>
        </w:rPr>
        <w:t>In the book of Exodus, we find a powerful story of hands raised to God.</w:t>
      </w:r>
    </w:p>
    <w:p w14:paraId="414ACEB4" w14:textId="77777777" w:rsidR="00D44E7D" w:rsidRPr="00D44E7D" w:rsidRDefault="00D44E7D" w:rsidP="00D44E7D">
      <w:pPr>
        <w:spacing w:line="276" w:lineRule="auto"/>
        <w:rPr>
          <w:rFonts w:ascii="Calibri" w:hAnsi="Calibri"/>
        </w:rPr>
      </w:pPr>
    </w:p>
    <w:p w14:paraId="6DE89F7D" w14:textId="77777777" w:rsidR="00D44E7D" w:rsidRPr="00D44E7D" w:rsidRDefault="00D44E7D" w:rsidP="00D44E7D">
      <w:pPr>
        <w:spacing w:line="276" w:lineRule="auto"/>
        <w:rPr>
          <w:rFonts w:ascii="Calibri" w:hAnsi="Calibri"/>
        </w:rPr>
      </w:pPr>
      <w:r w:rsidRPr="00D44E7D">
        <w:rPr>
          <w:rFonts w:ascii="Calibri" w:hAnsi="Calibri"/>
        </w:rPr>
        <w:t xml:space="preserve">In this powerful story, Moses teaches us about how we can walk in spiritual victory. I want to turn in our Bibles today to Exodus 17. Before we get there, I really want us to look at Deuteronomy 25 first because it sets the stage for Exodus 17. </w:t>
      </w:r>
    </w:p>
    <w:p w14:paraId="103B5EEC" w14:textId="77777777" w:rsidR="00D44E7D" w:rsidRPr="00D44E7D" w:rsidRDefault="00D44E7D" w:rsidP="00D44E7D">
      <w:pPr>
        <w:spacing w:line="276" w:lineRule="auto"/>
        <w:rPr>
          <w:rFonts w:ascii="Calibri" w:hAnsi="Calibri"/>
        </w:rPr>
      </w:pPr>
    </w:p>
    <w:p w14:paraId="50B53569" w14:textId="34662C7A" w:rsidR="00D44E7D" w:rsidRPr="00D44E7D" w:rsidRDefault="00D44E7D" w:rsidP="00D44E7D">
      <w:pPr>
        <w:spacing w:line="276" w:lineRule="auto"/>
        <w:rPr>
          <w:rFonts w:ascii="Calibri" w:hAnsi="Calibri"/>
        </w:rPr>
      </w:pPr>
      <w:r w:rsidRPr="00D44E7D">
        <w:rPr>
          <w:rFonts w:ascii="Calibri" w:hAnsi="Calibri"/>
        </w:rPr>
        <w:t>In our first week, we talked about Moses and the burning bush. If you remember, there was a bush and a voice came from the bush. The bush, the Bible says, was burning, but it was not consumed. In that experience Moses had with the burning bush, God told him to go back to his homeland</w:t>
      </w:r>
      <w:r w:rsidR="00BB37C8">
        <w:rPr>
          <w:rFonts w:ascii="Calibri" w:hAnsi="Calibri"/>
        </w:rPr>
        <w:t xml:space="preserve"> of </w:t>
      </w:r>
      <w:r w:rsidRPr="00D44E7D">
        <w:rPr>
          <w:rFonts w:ascii="Calibri" w:hAnsi="Calibri"/>
        </w:rPr>
        <w:t xml:space="preserve">Egypt and to liberate the Israelites who had been enslaved for 430 years. We called the message “Feel </w:t>
      </w:r>
      <w:proofErr w:type="gramStart"/>
      <w:r w:rsidRPr="00D44E7D">
        <w:rPr>
          <w:rFonts w:ascii="Calibri" w:hAnsi="Calibri"/>
        </w:rPr>
        <w:t>The</w:t>
      </w:r>
      <w:proofErr w:type="gramEnd"/>
      <w:r w:rsidRPr="00D44E7D">
        <w:rPr>
          <w:rFonts w:ascii="Calibri" w:hAnsi="Calibri"/>
        </w:rPr>
        <w:t xml:space="preserve"> Burn,” because the message that burned in the spirit of Moses was a word from God that he was to liberate the people. </w:t>
      </w:r>
    </w:p>
    <w:p w14:paraId="52CEE764" w14:textId="77777777" w:rsidR="00D44E7D" w:rsidRPr="00D44E7D" w:rsidRDefault="00D44E7D" w:rsidP="00D44E7D">
      <w:pPr>
        <w:spacing w:line="276" w:lineRule="auto"/>
        <w:rPr>
          <w:rFonts w:ascii="Calibri" w:hAnsi="Calibri"/>
        </w:rPr>
      </w:pPr>
    </w:p>
    <w:p w14:paraId="668FD6E5" w14:textId="77777777" w:rsidR="00D44E7D" w:rsidRPr="00D44E7D" w:rsidRDefault="00D44E7D" w:rsidP="00D44E7D">
      <w:pPr>
        <w:spacing w:line="276" w:lineRule="auto"/>
        <w:rPr>
          <w:rFonts w:ascii="Calibri" w:hAnsi="Calibri"/>
        </w:rPr>
      </w:pPr>
      <w:r w:rsidRPr="00D44E7D">
        <w:rPr>
          <w:rFonts w:ascii="Calibri" w:hAnsi="Calibri"/>
        </w:rPr>
        <w:t xml:space="preserve">Last week, we talked about Moses and the parting of the Red Sea. We talked about how Moses has a desert on both sides of him. He has the army of Pharaoh behind him. He's got the Red Sea in front of him. It doesn't look good. He lifts his hands and staff before God, and the Red Sea </w:t>
      </w:r>
      <w:r w:rsidRPr="00D44E7D">
        <w:rPr>
          <w:rFonts w:ascii="Calibri" w:hAnsi="Calibri"/>
        </w:rPr>
        <w:lastRenderedPageBreak/>
        <w:t xml:space="preserve">miraculously parts. Then as the Israelites go across the Red Sea, the Egyptian army comes after them, including Pharaoh, and then the walls of water collapse and destroy the army. </w:t>
      </w:r>
    </w:p>
    <w:p w14:paraId="3733FACA" w14:textId="77777777" w:rsidR="00D44E7D" w:rsidRPr="00D44E7D" w:rsidRDefault="00D44E7D" w:rsidP="00D44E7D">
      <w:pPr>
        <w:spacing w:line="276" w:lineRule="auto"/>
        <w:rPr>
          <w:rFonts w:ascii="Calibri" w:hAnsi="Calibri"/>
        </w:rPr>
      </w:pPr>
    </w:p>
    <w:p w14:paraId="6028EAED" w14:textId="405BEFC2" w:rsidR="00D44E7D" w:rsidRPr="00D44E7D" w:rsidRDefault="00D44E7D" w:rsidP="00D44E7D">
      <w:pPr>
        <w:spacing w:line="276" w:lineRule="auto"/>
        <w:rPr>
          <w:rFonts w:ascii="Calibri" w:hAnsi="Calibri"/>
        </w:rPr>
      </w:pPr>
      <w:r w:rsidRPr="00D44E7D">
        <w:rPr>
          <w:rFonts w:ascii="Calibri" w:hAnsi="Calibri"/>
        </w:rPr>
        <w:t>Now today, in Week 3, we find that the Israelites had been liberated. Can you imagine what it would be like for generation after generation of your family to be in slavery</w:t>
      </w:r>
      <w:r w:rsidR="00BB37C8">
        <w:rPr>
          <w:rFonts w:ascii="Calibri" w:hAnsi="Calibri"/>
        </w:rPr>
        <w:t xml:space="preserve"> </w:t>
      </w:r>
      <w:r w:rsidRPr="00D44E7D">
        <w:rPr>
          <w:rFonts w:ascii="Calibri" w:hAnsi="Calibri"/>
        </w:rPr>
        <w:t xml:space="preserve">and now you are free? The Israelites are celebrating on one hand, yet they're exhausted in another way. </w:t>
      </w:r>
    </w:p>
    <w:p w14:paraId="1CC9743F" w14:textId="77777777" w:rsidR="00D44E7D" w:rsidRPr="00D44E7D" w:rsidRDefault="00D44E7D" w:rsidP="00D44E7D">
      <w:pPr>
        <w:spacing w:line="276" w:lineRule="auto"/>
        <w:rPr>
          <w:rFonts w:ascii="Calibri" w:hAnsi="Calibri"/>
        </w:rPr>
      </w:pPr>
    </w:p>
    <w:p w14:paraId="777D48CF" w14:textId="77777777" w:rsidR="00D44E7D" w:rsidRPr="00D44E7D" w:rsidRDefault="00D44E7D" w:rsidP="00D44E7D">
      <w:pPr>
        <w:spacing w:line="276" w:lineRule="auto"/>
        <w:rPr>
          <w:rFonts w:ascii="Calibri" w:hAnsi="Calibri"/>
        </w:rPr>
      </w:pPr>
      <w:r w:rsidRPr="00D44E7D">
        <w:rPr>
          <w:rFonts w:ascii="Calibri" w:hAnsi="Calibri"/>
        </w:rPr>
        <w:t xml:space="preserve">“Never forget what the Amalekites did to you as you came from Egypt. They attacked you when you were exhausted and weary, and they struck down those who were straggling behind. They had no fear of God” (Deuteronomy 25:17). </w:t>
      </w:r>
    </w:p>
    <w:p w14:paraId="1C5F28AF" w14:textId="77777777" w:rsidR="00D44E7D" w:rsidRPr="00D44E7D" w:rsidRDefault="00D44E7D" w:rsidP="00D44E7D">
      <w:pPr>
        <w:spacing w:line="276" w:lineRule="auto"/>
        <w:rPr>
          <w:rFonts w:ascii="Calibri" w:hAnsi="Calibri"/>
        </w:rPr>
      </w:pPr>
    </w:p>
    <w:p w14:paraId="09A8823E" w14:textId="19327B4C" w:rsidR="00D44E7D" w:rsidRPr="00D44E7D" w:rsidRDefault="00D44E7D" w:rsidP="00D44E7D">
      <w:pPr>
        <w:spacing w:line="276" w:lineRule="auto"/>
        <w:rPr>
          <w:rFonts w:ascii="Calibri" w:hAnsi="Calibri"/>
        </w:rPr>
      </w:pPr>
      <w:r w:rsidRPr="00D44E7D">
        <w:rPr>
          <w:rFonts w:ascii="Calibri" w:hAnsi="Calibri"/>
        </w:rPr>
        <w:t xml:space="preserve">This is referring to a story in Exodus 17. The Scripture tells us that the Israelites were going to the land of promise. They were in this desert. All of a sudden, out of nowhere, they're weary, they're tired. They don't have any weapons. If they do have weapons, they certainly don't know how to use them because they've been slaves for so long. The Amalekites come around and they attack them from the back. In the ancient world, the back represented the people who are elderly, the small children, the people </w:t>
      </w:r>
      <w:r w:rsidR="00BB37C8">
        <w:rPr>
          <w:rFonts w:ascii="Calibri" w:hAnsi="Calibri"/>
        </w:rPr>
        <w:t xml:space="preserve">who </w:t>
      </w:r>
      <w:r w:rsidRPr="00D44E7D">
        <w:rPr>
          <w:rFonts w:ascii="Calibri" w:hAnsi="Calibri"/>
        </w:rPr>
        <w:t>were kind of slow, if you will. The Amalekites take out all the little guys in the camp of Israel.</w:t>
      </w:r>
    </w:p>
    <w:p w14:paraId="20992EA3" w14:textId="77777777" w:rsidR="00D44E7D" w:rsidRPr="00D44E7D" w:rsidRDefault="00D44E7D" w:rsidP="00D44E7D">
      <w:pPr>
        <w:spacing w:line="276" w:lineRule="auto"/>
        <w:rPr>
          <w:rFonts w:ascii="Calibri" w:hAnsi="Calibri"/>
        </w:rPr>
      </w:pPr>
    </w:p>
    <w:p w14:paraId="2F9ED9D7" w14:textId="135220D0" w:rsidR="00D44E7D" w:rsidRPr="00D44E7D" w:rsidRDefault="00D44E7D" w:rsidP="00D44E7D">
      <w:pPr>
        <w:spacing w:line="276" w:lineRule="auto"/>
        <w:rPr>
          <w:rFonts w:ascii="Calibri" w:hAnsi="Calibri"/>
        </w:rPr>
      </w:pPr>
      <w:r w:rsidRPr="00D44E7D">
        <w:rPr>
          <w:rFonts w:ascii="Calibri" w:hAnsi="Calibri"/>
        </w:rPr>
        <w:t xml:space="preserve">God says to Moses, “You need to assemble an army and you need to go take these </w:t>
      </w:r>
      <w:r w:rsidR="00BB37C8">
        <w:rPr>
          <w:rFonts w:ascii="Calibri" w:hAnsi="Calibri"/>
        </w:rPr>
        <w:t xml:space="preserve">Amalekites </w:t>
      </w:r>
      <w:r w:rsidRPr="00D44E7D">
        <w:rPr>
          <w:rFonts w:ascii="Calibri" w:hAnsi="Calibri"/>
        </w:rPr>
        <w:t>out.”</w:t>
      </w:r>
    </w:p>
    <w:p w14:paraId="7C17D08A" w14:textId="77777777" w:rsidR="00D44E7D" w:rsidRPr="00D44E7D" w:rsidRDefault="00D44E7D" w:rsidP="00D44E7D">
      <w:pPr>
        <w:spacing w:line="276" w:lineRule="auto"/>
        <w:rPr>
          <w:rFonts w:ascii="Calibri" w:hAnsi="Calibri"/>
        </w:rPr>
      </w:pPr>
    </w:p>
    <w:p w14:paraId="38A82A41" w14:textId="77777777" w:rsidR="00D44E7D" w:rsidRPr="00D44E7D" w:rsidRDefault="00D44E7D" w:rsidP="00D44E7D">
      <w:pPr>
        <w:spacing w:line="276" w:lineRule="auto"/>
        <w:rPr>
          <w:rFonts w:ascii="Calibri" w:hAnsi="Calibri"/>
        </w:rPr>
      </w:pPr>
      <w:r w:rsidRPr="00D44E7D">
        <w:rPr>
          <w:rFonts w:ascii="Calibri" w:hAnsi="Calibri"/>
        </w:rPr>
        <w:t xml:space="preserve">The Israelites are worn out here in Deuteronomy 25. It is often true that some of the greatest battles in our lives will be fought when we are the most tired. When you are the most tired, you're the most vulnerable. The same is true in our lives today, I believe the devil wants to rob us of our peace, of our joy, of our sense of fulfillment, and so many other things. He will prey on us in times of weakness. </w:t>
      </w:r>
    </w:p>
    <w:p w14:paraId="2669DDA6" w14:textId="77777777" w:rsidR="00D44E7D" w:rsidRPr="00D44E7D" w:rsidRDefault="00D44E7D" w:rsidP="00D44E7D">
      <w:pPr>
        <w:spacing w:line="276" w:lineRule="auto"/>
        <w:rPr>
          <w:rFonts w:ascii="Calibri" w:hAnsi="Calibri"/>
        </w:rPr>
      </w:pPr>
    </w:p>
    <w:p w14:paraId="46690192" w14:textId="77777777" w:rsidR="00D44E7D" w:rsidRPr="00D44E7D" w:rsidRDefault="00D44E7D" w:rsidP="00D44E7D">
      <w:pPr>
        <w:spacing w:line="276" w:lineRule="auto"/>
        <w:rPr>
          <w:rFonts w:ascii="Calibri" w:hAnsi="Calibri"/>
          <w:b/>
          <w:bCs/>
        </w:rPr>
      </w:pPr>
      <w:r w:rsidRPr="00D44E7D">
        <w:rPr>
          <w:rFonts w:ascii="Calibri" w:hAnsi="Calibri"/>
          <w:b/>
          <w:bCs/>
        </w:rPr>
        <w:t>1. VICTORY BEGINS WITH LEADERSHIP</w:t>
      </w:r>
    </w:p>
    <w:p w14:paraId="456E16D4" w14:textId="77777777" w:rsidR="00D44E7D" w:rsidRPr="00D44E7D" w:rsidRDefault="00D44E7D" w:rsidP="00D44E7D">
      <w:pPr>
        <w:spacing w:line="276" w:lineRule="auto"/>
        <w:rPr>
          <w:rFonts w:ascii="Calibri" w:hAnsi="Calibri"/>
        </w:rPr>
      </w:pPr>
    </w:p>
    <w:p w14:paraId="2B6EA639" w14:textId="7665CD08" w:rsidR="00D44E7D" w:rsidRPr="00D44E7D" w:rsidRDefault="00D44E7D" w:rsidP="00D44E7D">
      <w:pPr>
        <w:spacing w:line="276" w:lineRule="auto"/>
        <w:rPr>
          <w:rFonts w:ascii="Calibri" w:hAnsi="Calibri"/>
        </w:rPr>
      </w:pPr>
      <w:r w:rsidRPr="00D44E7D">
        <w:rPr>
          <w:rFonts w:ascii="Calibri" w:hAnsi="Calibri"/>
        </w:rPr>
        <w:t>Moses is a fantastic leader. The hand of God is on him. Moses is a leader. I think the greatest leader in the Bible besides Jesus is</w:t>
      </w:r>
      <w:r w:rsidR="00BB37C8">
        <w:rPr>
          <w:rFonts w:ascii="Calibri" w:hAnsi="Calibri"/>
        </w:rPr>
        <w:t xml:space="preserve"> probably</w:t>
      </w:r>
      <w:r w:rsidRPr="00D44E7D">
        <w:rPr>
          <w:rFonts w:ascii="Calibri" w:hAnsi="Calibri"/>
        </w:rPr>
        <w:t xml:space="preserve"> Moses. He’s leading over a million people, some people think as many as 2 million people. He's leading them to the land of promise. He just secured their release from Pharaoh</w:t>
      </w:r>
      <w:r w:rsidR="00BB37C8">
        <w:rPr>
          <w:rFonts w:ascii="Calibri" w:hAnsi="Calibri"/>
        </w:rPr>
        <w:t xml:space="preserve"> and</w:t>
      </w:r>
      <w:r w:rsidRPr="00D44E7D">
        <w:rPr>
          <w:rFonts w:ascii="Calibri" w:hAnsi="Calibri"/>
        </w:rPr>
        <w:t xml:space="preserve"> led them across the Red Sea. Moses was one bad leader. He was an amazing guy. </w:t>
      </w:r>
    </w:p>
    <w:p w14:paraId="4EEB9F10" w14:textId="77777777" w:rsidR="00D44E7D" w:rsidRPr="00D44E7D" w:rsidRDefault="00D44E7D" w:rsidP="00D44E7D">
      <w:pPr>
        <w:spacing w:line="276" w:lineRule="auto"/>
        <w:rPr>
          <w:rFonts w:ascii="Calibri" w:hAnsi="Calibri"/>
        </w:rPr>
      </w:pPr>
    </w:p>
    <w:p w14:paraId="40421828" w14:textId="77777777" w:rsidR="00D44E7D" w:rsidRPr="00D44E7D" w:rsidRDefault="00D44E7D" w:rsidP="00D44E7D">
      <w:pPr>
        <w:spacing w:line="276" w:lineRule="auto"/>
        <w:rPr>
          <w:rFonts w:ascii="Calibri" w:hAnsi="Calibri"/>
        </w:rPr>
      </w:pPr>
      <w:r w:rsidRPr="00D44E7D">
        <w:rPr>
          <w:rFonts w:ascii="Calibri" w:hAnsi="Calibri"/>
        </w:rPr>
        <w:t>This is what Deuteronomy was talking about:</w:t>
      </w:r>
    </w:p>
    <w:p w14:paraId="42A58D39" w14:textId="77777777" w:rsidR="00D44E7D" w:rsidRPr="00D44E7D" w:rsidRDefault="00D44E7D" w:rsidP="00D44E7D">
      <w:pPr>
        <w:spacing w:line="276" w:lineRule="auto"/>
        <w:rPr>
          <w:rFonts w:ascii="Calibri" w:hAnsi="Calibri"/>
        </w:rPr>
      </w:pPr>
    </w:p>
    <w:p w14:paraId="6427A39D" w14:textId="77777777" w:rsidR="00D44E7D" w:rsidRPr="00D44E7D" w:rsidRDefault="00D44E7D" w:rsidP="00D44E7D">
      <w:pPr>
        <w:spacing w:line="276" w:lineRule="auto"/>
        <w:rPr>
          <w:rFonts w:ascii="Calibri" w:hAnsi="Calibri"/>
        </w:rPr>
      </w:pPr>
      <w:r w:rsidRPr="00D44E7D">
        <w:rPr>
          <w:rFonts w:ascii="Calibri" w:hAnsi="Calibri"/>
        </w:rPr>
        <w:t xml:space="preserve">“Moses commanded Joshua, ‘Choose some men to go out and fight the army of Amalek for us. Tomorrow, I will stand at the top of the hill, holding the staff of God in my hand.’ So Joshua did what Moses had commanded and fought the army of Amalek. Meanwhile, Moses, Aaron, and </w:t>
      </w:r>
      <w:proofErr w:type="spellStart"/>
      <w:r w:rsidRPr="00D44E7D">
        <w:rPr>
          <w:rFonts w:ascii="Calibri" w:hAnsi="Calibri"/>
        </w:rPr>
        <w:t>Hur</w:t>
      </w:r>
      <w:proofErr w:type="spellEnd"/>
      <w:r w:rsidRPr="00D44E7D">
        <w:rPr>
          <w:rFonts w:ascii="Calibri" w:hAnsi="Calibri"/>
        </w:rPr>
        <w:t xml:space="preserve"> climbed to the top of a nearby hill. As long as Moses held up the staff in his hand, the Israelites had the advantage. But whenever he dropped his hand, the Amalekites gained the advantage” (Exodus 17:9-11).</w:t>
      </w:r>
    </w:p>
    <w:p w14:paraId="5FBCAB0E" w14:textId="77777777" w:rsidR="00D44E7D" w:rsidRPr="00D44E7D" w:rsidRDefault="00D44E7D" w:rsidP="00D44E7D">
      <w:pPr>
        <w:spacing w:line="276" w:lineRule="auto"/>
        <w:rPr>
          <w:rFonts w:ascii="Calibri" w:hAnsi="Calibri"/>
        </w:rPr>
      </w:pPr>
    </w:p>
    <w:p w14:paraId="63FB1CF0" w14:textId="77777777" w:rsidR="00D44E7D" w:rsidRPr="00D44E7D" w:rsidRDefault="00D44E7D" w:rsidP="00D44E7D">
      <w:pPr>
        <w:spacing w:line="276" w:lineRule="auto"/>
        <w:rPr>
          <w:rFonts w:ascii="Calibri" w:hAnsi="Calibri"/>
        </w:rPr>
      </w:pPr>
      <w:r w:rsidRPr="00D44E7D">
        <w:rPr>
          <w:rFonts w:ascii="Calibri" w:hAnsi="Calibri"/>
        </w:rPr>
        <w:t xml:space="preserve">Victory begins with leadership. Moses says, “Joshua, you're the general. I need you to get some men and I want you to go take out those bad guys, the Amalekites, who attacked us. Here's what I'm going to do. I'm going to go up to the mountain and I'm going to lift my hands to God.” The Scripture says as long as Moses’ hands were lifted to God, the Israelites were winning. But all of a sudden, when Moses’ hands got tired and weary, the people began to lose. What's amazing about this entire story is that it's the very same army that's fighting, but there are two totally different results. </w:t>
      </w:r>
    </w:p>
    <w:p w14:paraId="33920FC2" w14:textId="77777777" w:rsidR="00D44E7D" w:rsidRPr="00D44E7D" w:rsidRDefault="00D44E7D" w:rsidP="00D44E7D">
      <w:pPr>
        <w:spacing w:line="276" w:lineRule="auto"/>
        <w:rPr>
          <w:rFonts w:ascii="Calibri" w:hAnsi="Calibri"/>
        </w:rPr>
      </w:pPr>
    </w:p>
    <w:p w14:paraId="057366E3" w14:textId="77777777" w:rsidR="00D44E7D" w:rsidRPr="00D44E7D" w:rsidRDefault="00D44E7D" w:rsidP="00D44E7D">
      <w:pPr>
        <w:spacing w:line="276" w:lineRule="auto"/>
        <w:rPr>
          <w:rFonts w:ascii="Calibri" w:hAnsi="Calibri"/>
        </w:rPr>
      </w:pPr>
      <w:r w:rsidRPr="00D44E7D">
        <w:rPr>
          <w:rFonts w:ascii="Calibri" w:hAnsi="Calibri"/>
        </w:rPr>
        <w:t xml:space="preserve">If you're going to have victory in your life, you've got to have leadership. </w:t>
      </w:r>
    </w:p>
    <w:p w14:paraId="373ECB09" w14:textId="77777777" w:rsidR="00D44E7D" w:rsidRPr="00D44E7D" w:rsidRDefault="00D44E7D" w:rsidP="00D44E7D">
      <w:pPr>
        <w:spacing w:line="276" w:lineRule="auto"/>
        <w:rPr>
          <w:rFonts w:ascii="Calibri" w:hAnsi="Calibri"/>
        </w:rPr>
      </w:pPr>
    </w:p>
    <w:p w14:paraId="7EFFF76D" w14:textId="77777777" w:rsidR="00D44E7D" w:rsidRPr="00D44E7D" w:rsidRDefault="00D44E7D" w:rsidP="00D44E7D">
      <w:pPr>
        <w:spacing w:line="276" w:lineRule="auto"/>
        <w:rPr>
          <w:rFonts w:ascii="Calibri" w:hAnsi="Calibri"/>
        </w:rPr>
      </w:pPr>
      <w:r w:rsidRPr="00D44E7D">
        <w:rPr>
          <w:rFonts w:ascii="Calibri" w:hAnsi="Calibri"/>
        </w:rPr>
        <w:t xml:space="preserve">In your family, you’ve got to take up leadership. If you're a parent, you have a leadership in the home. The most important people that you lead is your family. Are you asserting your spiritual leadership in the home? I can't make my kids love Jesus. I can't make my kids do the right thing. But I can pray for them so much. I can lift my hands to God that I can make it really difficult to do otherwise. That's what parents do. Parents lift their hands on behalf of their family and say, “God, I need you.” </w:t>
      </w:r>
    </w:p>
    <w:p w14:paraId="3CC404A9" w14:textId="77777777" w:rsidR="00D44E7D" w:rsidRPr="00D44E7D" w:rsidRDefault="00D44E7D" w:rsidP="00D44E7D">
      <w:pPr>
        <w:spacing w:line="276" w:lineRule="auto"/>
        <w:rPr>
          <w:rFonts w:ascii="Calibri" w:hAnsi="Calibri"/>
        </w:rPr>
      </w:pPr>
    </w:p>
    <w:p w14:paraId="46F3AF2C" w14:textId="77777777" w:rsidR="00D44E7D" w:rsidRPr="00D44E7D" w:rsidRDefault="00D44E7D" w:rsidP="00D44E7D">
      <w:pPr>
        <w:spacing w:line="276" w:lineRule="auto"/>
        <w:rPr>
          <w:rFonts w:ascii="Calibri" w:hAnsi="Calibri"/>
        </w:rPr>
      </w:pPr>
      <w:r w:rsidRPr="00D44E7D">
        <w:rPr>
          <w:rFonts w:ascii="Calibri" w:hAnsi="Calibri"/>
        </w:rPr>
        <w:t>Moses was a humble leader. The reason Moses was effective is because he was humble. When you're humble, you realize you need God. Sometimes we think great leaders are the people who are just assertive, domineering, and nasty. Moses is yielded to God. He is strong, but he is also sensitive before God. He realizes, “I need the Lord.”</w:t>
      </w:r>
    </w:p>
    <w:p w14:paraId="0D93F46B" w14:textId="77777777" w:rsidR="00D44E7D" w:rsidRPr="00D44E7D" w:rsidRDefault="00D44E7D" w:rsidP="00D44E7D">
      <w:pPr>
        <w:spacing w:line="276" w:lineRule="auto"/>
        <w:rPr>
          <w:rFonts w:ascii="Calibri" w:hAnsi="Calibri"/>
        </w:rPr>
      </w:pPr>
    </w:p>
    <w:p w14:paraId="001460A7" w14:textId="77777777" w:rsidR="00D44E7D" w:rsidRPr="00D44E7D" w:rsidRDefault="00D44E7D" w:rsidP="00D44E7D">
      <w:pPr>
        <w:spacing w:line="276" w:lineRule="auto"/>
        <w:rPr>
          <w:rFonts w:ascii="Calibri" w:hAnsi="Calibri"/>
        </w:rPr>
      </w:pPr>
      <w:r w:rsidRPr="00D44E7D">
        <w:rPr>
          <w:rFonts w:ascii="Calibri" w:hAnsi="Calibri"/>
        </w:rPr>
        <w:t>What about in your own personal leadership in your life? Nobody can lead your life but you. You have to make a choice in your life to lift your hands to God. Nobody can do that for you. I can get up here and yell and scream. People can pat you on the back. But nobody can choose to lift your hands except you. You have to lead yourself.</w:t>
      </w:r>
    </w:p>
    <w:p w14:paraId="28CC877D" w14:textId="77777777" w:rsidR="00D44E7D" w:rsidRPr="00D44E7D" w:rsidRDefault="00D44E7D" w:rsidP="00D44E7D">
      <w:pPr>
        <w:spacing w:line="276" w:lineRule="auto"/>
        <w:rPr>
          <w:rFonts w:ascii="Calibri" w:hAnsi="Calibri"/>
        </w:rPr>
      </w:pPr>
    </w:p>
    <w:p w14:paraId="49768F51" w14:textId="58DE6070" w:rsidR="00D44E7D" w:rsidRPr="00D44E7D" w:rsidRDefault="00D44E7D" w:rsidP="00D44E7D">
      <w:pPr>
        <w:spacing w:line="276" w:lineRule="auto"/>
        <w:rPr>
          <w:rFonts w:ascii="Calibri" w:hAnsi="Calibri"/>
        </w:rPr>
      </w:pPr>
      <w:r w:rsidRPr="00D44E7D">
        <w:rPr>
          <w:rFonts w:ascii="Calibri" w:hAnsi="Calibri"/>
        </w:rPr>
        <w:t xml:space="preserve">The church has to be led. I spent 9 or 10 years as an associate pastor before I became a head pastor. I've been a head pastor for 13 or 14 years. They all start to run together at some point. </w:t>
      </w:r>
      <w:r w:rsidRPr="00D44E7D">
        <w:rPr>
          <w:rFonts w:ascii="Calibri" w:hAnsi="Calibri"/>
        </w:rPr>
        <w:lastRenderedPageBreak/>
        <w:t xml:space="preserve">It’s been a while. I've been here and I've been at one other church as a head pastor. My job as an associate pastor was to lift up the hands of the senior pastor, what Aaron and </w:t>
      </w:r>
      <w:proofErr w:type="spellStart"/>
      <w:r w:rsidRPr="00D44E7D">
        <w:rPr>
          <w:rFonts w:ascii="Calibri" w:hAnsi="Calibri"/>
        </w:rPr>
        <w:t>Hur</w:t>
      </w:r>
      <w:proofErr w:type="spellEnd"/>
      <w:r w:rsidRPr="00D44E7D">
        <w:rPr>
          <w:rFonts w:ascii="Calibri" w:hAnsi="Calibri"/>
        </w:rPr>
        <w:t xml:space="preserve"> did here. But then I became a senior pastor. I realized when I became a senior pastor</w:t>
      </w:r>
      <w:r w:rsidR="00192C80">
        <w:rPr>
          <w:rFonts w:ascii="Calibri" w:hAnsi="Calibri"/>
        </w:rPr>
        <w:t xml:space="preserve"> that</w:t>
      </w:r>
      <w:r w:rsidRPr="00D44E7D">
        <w:rPr>
          <w:rFonts w:ascii="Calibri" w:hAnsi="Calibri"/>
        </w:rPr>
        <w:t xml:space="preserve"> there were some things that only I could do. Just like Moses had to get up on the mountain to lift his hands to God, nobody could do that on his behalf. Notice</w:t>
      </w:r>
      <w:r w:rsidR="00192C80">
        <w:rPr>
          <w:rFonts w:ascii="Calibri" w:hAnsi="Calibri"/>
        </w:rPr>
        <w:t xml:space="preserve"> </w:t>
      </w:r>
      <w:r w:rsidRPr="00D44E7D">
        <w:rPr>
          <w:rFonts w:ascii="Calibri" w:hAnsi="Calibri"/>
        </w:rPr>
        <w:t xml:space="preserve">Aaron and </w:t>
      </w:r>
      <w:proofErr w:type="spellStart"/>
      <w:r w:rsidRPr="00D44E7D">
        <w:rPr>
          <w:rFonts w:ascii="Calibri" w:hAnsi="Calibri"/>
        </w:rPr>
        <w:t>Hur</w:t>
      </w:r>
      <w:proofErr w:type="spellEnd"/>
      <w:r w:rsidRPr="00D44E7D">
        <w:rPr>
          <w:rFonts w:ascii="Calibri" w:hAnsi="Calibri"/>
        </w:rPr>
        <w:t xml:space="preserve"> didn't lift their hands. Sometimes there are just things that you have to do as a leader.</w:t>
      </w:r>
    </w:p>
    <w:p w14:paraId="6464F3C9" w14:textId="77777777" w:rsidR="00D44E7D" w:rsidRPr="00D44E7D" w:rsidRDefault="00D44E7D" w:rsidP="00D44E7D">
      <w:pPr>
        <w:spacing w:line="276" w:lineRule="auto"/>
        <w:rPr>
          <w:rFonts w:ascii="Calibri" w:hAnsi="Calibri"/>
        </w:rPr>
      </w:pPr>
    </w:p>
    <w:p w14:paraId="0FE94C4D" w14:textId="4506CE84" w:rsidR="00D44E7D" w:rsidRPr="00D44E7D" w:rsidRDefault="00192C80" w:rsidP="00D44E7D">
      <w:pPr>
        <w:spacing w:line="276" w:lineRule="auto"/>
        <w:rPr>
          <w:rFonts w:ascii="Calibri" w:hAnsi="Calibri"/>
        </w:rPr>
      </w:pPr>
      <w:r>
        <w:rPr>
          <w:rFonts w:ascii="Calibri" w:hAnsi="Calibri"/>
        </w:rPr>
        <w:t>W</w:t>
      </w:r>
      <w:r w:rsidR="00D44E7D" w:rsidRPr="00D44E7D">
        <w:rPr>
          <w:rFonts w:ascii="Calibri" w:hAnsi="Calibri"/>
        </w:rPr>
        <w:t xml:space="preserve">hatever seat on the bus God has given to you, you have to own it. You have to take it on. </w:t>
      </w:r>
      <w:r w:rsidR="000847EF">
        <w:rPr>
          <w:rFonts w:ascii="Calibri" w:hAnsi="Calibri"/>
        </w:rPr>
        <w:t>When</w:t>
      </w:r>
      <w:r w:rsidR="00D44E7D" w:rsidRPr="00D44E7D">
        <w:rPr>
          <w:rFonts w:ascii="Calibri" w:hAnsi="Calibri"/>
        </w:rPr>
        <w:t xml:space="preserve"> we begin to abdicate the place of leadership, then the victory begins to slip away. When we begin to assert ourselves into the place of leadership, that's when we find the victory. </w:t>
      </w:r>
    </w:p>
    <w:p w14:paraId="0420D721" w14:textId="77777777" w:rsidR="00D44E7D" w:rsidRPr="00D44E7D" w:rsidRDefault="00D44E7D" w:rsidP="00D44E7D">
      <w:pPr>
        <w:spacing w:line="276" w:lineRule="auto"/>
        <w:rPr>
          <w:rFonts w:ascii="Calibri" w:hAnsi="Calibri"/>
        </w:rPr>
      </w:pPr>
    </w:p>
    <w:p w14:paraId="7AE9C674" w14:textId="42FBDE5D" w:rsidR="00D44E7D" w:rsidRPr="00D44E7D" w:rsidRDefault="00D44E7D" w:rsidP="00D44E7D">
      <w:pPr>
        <w:spacing w:line="276" w:lineRule="auto"/>
        <w:rPr>
          <w:rFonts w:ascii="Calibri" w:hAnsi="Calibri"/>
        </w:rPr>
      </w:pPr>
      <w:r w:rsidRPr="00D44E7D">
        <w:rPr>
          <w:rFonts w:ascii="Calibri" w:hAnsi="Calibri"/>
        </w:rPr>
        <w:t xml:space="preserve">Moses is leading. He's not even in the valley. A lot of people think that leadership is only getting in the valley. I want to submit to you today that leadership also requires some time on the mountain. </w:t>
      </w:r>
    </w:p>
    <w:p w14:paraId="756F5C8E" w14:textId="77777777" w:rsidR="00D44E7D" w:rsidRPr="00D44E7D" w:rsidRDefault="00D44E7D" w:rsidP="00D44E7D">
      <w:pPr>
        <w:spacing w:line="276" w:lineRule="auto"/>
        <w:rPr>
          <w:rFonts w:ascii="Calibri" w:hAnsi="Calibri"/>
        </w:rPr>
      </w:pPr>
    </w:p>
    <w:p w14:paraId="4C3E9CB6" w14:textId="77777777" w:rsidR="00D44E7D" w:rsidRPr="00D44E7D" w:rsidRDefault="00D44E7D" w:rsidP="00D44E7D">
      <w:pPr>
        <w:spacing w:line="276" w:lineRule="auto"/>
        <w:rPr>
          <w:rFonts w:ascii="Calibri" w:hAnsi="Calibri"/>
        </w:rPr>
      </w:pPr>
      <w:r w:rsidRPr="00D44E7D">
        <w:rPr>
          <w:rFonts w:ascii="Calibri" w:hAnsi="Calibri"/>
        </w:rPr>
        <w:t>As lead pastor of Edge Church there are a lot of times when I can't get down in the valley because I've got to be on the mountain. I'm not at every meeting. I'm not involved in every crisis. I can't be involved in every situation. Because if I'm doing that, I'm only in the valley and I'm not on the mountain. Somebody's got to be on the mountain.</w:t>
      </w:r>
    </w:p>
    <w:p w14:paraId="190EC5F7" w14:textId="77777777" w:rsidR="00D44E7D" w:rsidRPr="00D44E7D" w:rsidRDefault="00D44E7D" w:rsidP="00D44E7D">
      <w:pPr>
        <w:spacing w:line="276" w:lineRule="auto"/>
        <w:rPr>
          <w:rFonts w:ascii="Calibri" w:hAnsi="Calibri"/>
        </w:rPr>
      </w:pPr>
    </w:p>
    <w:p w14:paraId="66CD5205" w14:textId="77777777" w:rsidR="00D44E7D" w:rsidRPr="00D44E7D" w:rsidRDefault="00D44E7D" w:rsidP="00D44E7D">
      <w:pPr>
        <w:spacing w:line="276" w:lineRule="auto"/>
        <w:rPr>
          <w:rFonts w:ascii="Calibri" w:hAnsi="Calibri"/>
        </w:rPr>
      </w:pPr>
      <w:r w:rsidRPr="00D44E7D">
        <w:rPr>
          <w:rFonts w:ascii="Calibri" w:hAnsi="Calibri"/>
        </w:rPr>
        <w:t xml:space="preserve">This wasn't Moses’ weakness. This was his wisdom. He realized he needed God. </w:t>
      </w:r>
    </w:p>
    <w:p w14:paraId="6DD079FB" w14:textId="77777777" w:rsidR="00D44E7D" w:rsidRPr="00D44E7D" w:rsidRDefault="00D44E7D" w:rsidP="00D44E7D">
      <w:pPr>
        <w:spacing w:line="276" w:lineRule="auto"/>
        <w:rPr>
          <w:rFonts w:ascii="Calibri" w:hAnsi="Calibri"/>
        </w:rPr>
      </w:pPr>
    </w:p>
    <w:p w14:paraId="71E48F29" w14:textId="77777777" w:rsidR="00D44E7D" w:rsidRPr="00D44E7D" w:rsidRDefault="00D44E7D" w:rsidP="00D44E7D">
      <w:pPr>
        <w:spacing w:line="276" w:lineRule="auto"/>
        <w:rPr>
          <w:rFonts w:ascii="Calibri" w:hAnsi="Calibri"/>
        </w:rPr>
      </w:pPr>
      <w:r w:rsidRPr="00D44E7D">
        <w:rPr>
          <w:rFonts w:ascii="Calibri" w:hAnsi="Calibri"/>
        </w:rPr>
        <w:t>If you're going to have spiritual victories in your life, it begins with leadership.</w:t>
      </w:r>
    </w:p>
    <w:p w14:paraId="68551732" w14:textId="77777777" w:rsidR="00D44E7D" w:rsidRPr="00D44E7D" w:rsidRDefault="00D44E7D" w:rsidP="00D44E7D">
      <w:pPr>
        <w:spacing w:line="276" w:lineRule="auto"/>
        <w:rPr>
          <w:rFonts w:ascii="Calibri" w:hAnsi="Calibri"/>
        </w:rPr>
      </w:pPr>
    </w:p>
    <w:p w14:paraId="2367CA62" w14:textId="77777777" w:rsidR="00D44E7D" w:rsidRPr="00D44E7D" w:rsidRDefault="00D44E7D" w:rsidP="00D44E7D">
      <w:pPr>
        <w:spacing w:line="276" w:lineRule="auto"/>
        <w:rPr>
          <w:rFonts w:ascii="Calibri" w:hAnsi="Calibri"/>
          <w:b/>
          <w:bCs/>
        </w:rPr>
      </w:pPr>
      <w:r w:rsidRPr="00D44E7D">
        <w:rPr>
          <w:rFonts w:ascii="Calibri" w:hAnsi="Calibri"/>
          <w:b/>
          <w:bCs/>
        </w:rPr>
        <w:t>2. VICTORY REQUIRES A TEAM</w:t>
      </w:r>
    </w:p>
    <w:p w14:paraId="5FCBD6AF" w14:textId="77777777" w:rsidR="00D44E7D" w:rsidRPr="00D44E7D" w:rsidRDefault="00D44E7D" w:rsidP="00D44E7D">
      <w:pPr>
        <w:spacing w:line="276" w:lineRule="auto"/>
        <w:rPr>
          <w:rFonts w:ascii="Calibri" w:hAnsi="Calibri"/>
        </w:rPr>
      </w:pPr>
    </w:p>
    <w:p w14:paraId="29F7E38C" w14:textId="77777777" w:rsidR="00D44E7D" w:rsidRPr="00D44E7D" w:rsidRDefault="00D44E7D" w:rsidP="00D44E7D">
      <w:pPr>
        <w:spacing w:line="276" w:lineRule="auto"/>
        <w:rPr>
          <w:rFonts w:ascii="Calibri" w:hAnsi="Calibri"/>
        </w:rPr>
      </w:pPr>
      <w:r w:rsidRPr="00D44E7D">
        <w:rPr>
          <w:rFonts w:ascii="Calibri" w:hAnsi="Calibri"/>
        </w:rPr>
        <w:t xml:space="preserve">“Moses’ arms soon became so tired he could no longer hold them up. So Aaron and </w:t>
      </w:r>
      <w:proofErr w:type="spellStart"/>
      <w:r w:rsidRPr="00D44E7D">
        <w:rPr>
          <w:rFonts w:ascii="Calibri" w:hAnsi="Calibri"/>
        </w:rPr>
        <w:t>Hur</w:t>
      </w:r>
      <w:proofErr w:type="spellEnd"/>
      <w:r w:rsidRPr="00D44E7D">
        <w:rPr>
          <w:rFonts w:ascii="Calibri" w:hAnsi="Calibri"/>
        </w:rPr>
        <w:t xml:space="preserve"> found a stone for him to sit on. Then they stood on each side of Moses, holding up his hands. So his hands held steady until sunset. As a result, Joshua overwhelmed the army of Amalek in battle” (Exodus 17:12-13).</w:t>
      </w:r>
    </w:p>
    <w:p w14:paraId="25E141E2" w14:textId="77777777" w:rsidR="00D44E7D" w:rsidRPr="00D44E7D" w:rsidRDefault="00D44E7D" w:rsidP="00D44E7D">
      <w:pPr>
        <w:spacing w:line="276" w:lineRule="auto"/>
        <w:rPr>
          <w:rFonts w:ascii="Calibri" w:hAnsi="Calibri"/>
        </w:rPr>
      </w:pPr>
    </w:p>
    <w:p w14:paraId="4DA954A4" w14:textId="77777777" w:rsidR="00D44E7D" w:rsidRPr="00D44E7D" w:rsidRDefault="00D44E7D" w:rsidP="00D44E7D">
      <w:pPr>
        <w:spacing w:line="276" w:lineRule="auto"/>
        <w:rPr>
          <w:rFonts w:ascii="Calibri" w:hAnsi="Calibri"/>
        </w:rPr>
      </w:pPr>
      <w:r w:rsidRPr="00D44E7D">
        <w:rPr>
          <w:rFonts w:ascii="Calibri" w:hAnsi="Calibri"/>
        </w:rPr>
        <w:t xml:space="preserve">Moses had an inner circle. He had a guy named Aaron, who was his brother. He had a man named </w:t>
      </w:r>
      <w:proofErr w:type="spellStart"/>
      <w:r w:rsidRPr="00D44E7D">
        <w:rPr>
          <w:rFonts w:ascii="Calibri" w:hAnsi="Calibri"/>
        </w:rPr>
        <w:t>Hur</w:t>
      </w:r>
      <w:proofErr w:type="spellEnd"/>
      <w:r w:rsidRPr="00D44E7D">
        <w:rPr>
          <w:rFonts w:ascii="Calibri" w:hAnsi="Calibri"/>
        </w:rPr>
        <w:t xml:space="preserve">. I like to call him and </w:t>
      </w:r>
      <w:proofErr w:type="spellStart"/>
      <w:r w:rsidRPr="00D44E7D">
        <w:rPr>
          <w:rFonts w:ascii="Calibri" w:hAnsi="Calibri"/>
        </w:rPr>
        <w:t>Hur</w:t>
      </w:r>
      <w:proofErr w:type="spellEnd"/>
      <w:r w:rsidRPr="00D44E7D">
        <w:rPr>
          <w:rFonts w:ascii="Calibri" w:hAnsi="Calibri"/>
        </w:rPr>
        <w:t xml:space="preserve">. Aaron and </w:t>
      </w:r>
      <w:proofErr w:type="spellStart"/>
      <w:r w:rsidRPr="00D44E7D">
        <w:rPr>
          <w:rFonts w:ascii="Calibri" w:hAnsi="Calibri"/>
        </w:rPr>
        <w:t>Hur</w:t>
      </w:r>
      <w:proofErr w:type="spellEnd"/>
      <w:r w:rsidRPr="00D44E7D">
        <w:rPr>
          <w:rFonts w:ascii="Calibri" w:hAnsi="Calibri"/>
        </w:rPr>
        <w:t xml:space="preserve">. He had two dudes in his life. You could maybe throw Joshua into the mix. Joshua was the general and the successor of Moses. But in this particular instance, Moses is on the mountain side with a man named Aaron and a man named </w:t>
      </w:r>
      <w:proofErr w:type="spellStart"/>
      <w:r w:rsidRPr="00D44E7D">
        <w:rPr>
          <w:rFonts w:ascii="Calibri" w:hAnsi="Calibri"/>
        </w:rPr>
        <w:t>Hur</w:t>
      </w:r>
      <w:proofErr w:type="spellEnd"/>
      <w:r w:rsidRPr="00D44E7D">
        <w:rPr>
          <w:rFonts w:ascii="Calibri" w:hAnsi="Calibri"/>
        </w:rPr>
        <w:t xml:space="preserve">. </w:t>
      </w:r>
    </w:p>
    <w:p w14:paraId="7420F3BD" w14:textId="77777777" w:rsidR="00D44E7D" w:rsidRPr="00D44E7D" w:rsidRDefault="00D44E7D" w:rsidP="00D44E7D">
      <w:pPr>
        <w:spacing w:line="276" w:lineRule="auto"/>
        <w:rPr>
          <w:rFonts w:ascii="Calibri" w:hAnsi="Calibri"/>
        </w:rPr>
      </w:pPr>
    </w:p>
    <w:p w14:paraId="2F338389" w14:textId="77777777" w:rsidR="00D44E7D" w:rsidRPr="00D44E7D" w:rsidRDefault="00D44E7D" w:rsidP="00D44E7D">
      <w:pPr>
        <w:spacing w:line="276" w:lineRule="auto"/>
        <w:rPr>
          <w:rFonts w:ascii="Calibri" w:hAnsi="Calibri"/>
        </w:rPr>
      </w:pPr>
      <w:r w:rsidRPr="00D44E7D">
        <w:rPr>
          <w:rFonts w:ascii="Calibri" w:hAnsi="Calibri"/>
        </w:rPr>
        <w:lastRenderedPageBreak/>
        <w:t>Sometimes your hands just get tired. You can be doing the right thing and you're tired. You can be in the middle of sometimes God's greatest blessings and you can just be tired. The Israelites were tired. God had just performed a miracle. The Red Sea split open. That's amazing. They were still tired.</w:t>
      </w:r>
    </w:p>
    <w:p w14:paraId="6649EB92" w14:textId="77777777" w:rsidR="00D44E7D" w:rsidRPr="00D44E7D" w:rsidRDefault="00D44E7D" w:rsidP="00D44E7D">
      <w:pPr>
        <w:spacing w:line="276" w:lineRule="auto"/>
        <w:rPr>
          <w:rFonts w:ascii="Calibri" w:hAnsi="Calibri"/>
        </w:rPr>
      </w:pPr>
    </w:p>
    <w:p w14:paraId="3CDF20D9" w14:textId="77777777" w:rsidR="00D44E7D" w:rsidRPr="00D44E7D" w:rsidRDefault="00D44E7D" w:rsidP="00D44E7D">
      <w:pPr>
        <w:spacing w:line="276" w:lineRule="auto"/>
        <w:rPr>
          <w:rFonts w:ascii="Calibri" w:hAnsi="Calibri"/>
        </w:rPr>
      </w:pPr>
      <w:r w:rsidRPr="00D44E7D">
        <w:rPr>
          <w:rFonts w:ascii="Calibri" w:hAnsi="Calibri"/>
        </w:rPr>
        <w:t xml:space="preserve">Moses’ hands are lifted. I'm sure after a while he got worn out. I get a little worn out sometimes lifting my hands for a few worship songs. I can imagine several hours of hand lifting with the rod of God in your hand would wear anybody out. Moses wasn't bringing his hands down because he didn't want to pray. He was lowering his hands because he was weary. He was tired. Sometimes you just get tired. You need somebody to hold your hands up. </w:t>
      </w:r>
    </w:p>
    <w:p w14:paraId="56FBF262" w14:textId="77777777" w:rsidR="00D44E7D" w:rsidRPr="00D44E7D" w:rsidRDefault="00D44E7D" w:rsidP="00D44E7D">
      <w:pPr>
        <w:spacing w:line="276" w:lineRule="auto"/>
        <w:rPr>
          <w:rFonts w:ascii="Calibri" w:hAnsi="Calibri"/>
        </w:rPr>
      </w:pPr>
    </w:p>
    <w:p w14:paraId="1A8E735E" w14:textId="77777777" w:rsidR="00D44E7D" w:rsidRPr="00D44E7D" w:rsidRDefault="00D44E7D" w:rsidP="00D44E7D">
      <w:pPr>
        <w:spacing w:line="276" w:lineRule="auto"/>
        <w:rPr>
          <w:rFonts w:ascii="Calibri" w:hAnsi="Calibri"/>
        </w:rPr>
      </w:pPr>
      <w:r w:rsidRPr="00D44E7D">
        <w:rPr>
          <w:rFonts w:ascii="Calibri" w:hAnsi="Calibri"/>
        </w:rPr>
        <w:t xml:space="preserve">Aaron and </w:t>
      </w:r>
      <w:proofErr w:type="spellStart"/>
      <w:r w:rsidRPr="00D44E7D">
        <w:rPr>
          <w:rFonts w:ascii="Calibri" w:hAnsi="Calibri"/>
        </w:rPr>
        <w:t>Hur</w:t>
      </w:r>
      <w:proofErr w:type="spellEnd"/>
      <w:r w:rsidRPr="00D44E7D">
        <w:rPr>
          <w:rFonts w:ascii="Calibri" w:hAnsi="Calibri"/>
        </w:rPr>
        <w:t xml:space="preserve"> were intuitive about this. They found a rock for him to sit on. He sat down. Then one on one side and the other on the other side began to lift his hands and to help Moses do what Moses didn't have the physical strength to do himself. </w:t>
      </w:r>
    </w:p>
    <w:p w14:paraId="65ECA7DA" w14:textId="77777777" w:rsidR="00D44E7D" w:rsidRPr="00D44E7D" w:rsidRDefault="00D44E7D" w:rsidP="00D44E7D">
      <w:pPr>
        <w:spacing w:line="276" w:lineRule="auto"/>
        <w:rPr>
          <w:rFonts w:ascii="Calibri" w:hAnsi="Calibri"/>
        </w:rPr>
      </w:pPr>
    </w:p>
    <w:p w14:paraId="42F033B5" w14:textId="690BC10B" w:rsidR="00D44E7D" w:rsidRPr="00D44E7D" w:rsidRDefault="00D44E7D" w:rsidP="00D44E7D">
      <w:pPr>
        <w:spacing w:line="276" w:lineRule="auto"/>
        <w:rPr>
          <w:rFonts w:ascii="Calibri" w:hAnsi="Calibri"/>
        </w:rPr>
      </w:pPr>
      <w:r w:rsidRPr="00D44E7D">
        <w:rPr>
          <w:rFonts w:ascii="Calibri" w:hAnsi="Calibri"/>
        </w:rPr>
        <w:t xml:space="preserve">I want to ask you today, who's the inner circle of your life? Who are the people around you who are lifting your hands? Who are the people who are blessing you? That's what the local church is all about. It's about hand lifting. You may come into worship on a Sunday morning with your hands down at your side, maybe doing some of this </w:t>
      </w:r>
      <w:r w:rsidRPr="00D44E7D">
        <w:rPr>
          <w:rFonts w:ascii="Calibri" w:hAnsi="Calibri"/>
          <w:i/>
          <w:iCs/>
        </w:rPr>
        <w:t>[Pastor slouches with arms hanging down]</w:t>
      </w:r>
      <w:r w:rsidRPr="00D44E7D">
        <w:rPr>
          <w:rFonts w:ascii="Calibri" w:hAnsi="Calibri"/>
        </w:rPr>
        <w:t xml:space="preserve">. When you get around the right people in your life, people will begin to grab your hand and thrust it in the air. Who's lifting your hands? Whose hands are you lifting? Victory requires a team. I hope you have some people in your life </w:t>
      </w:r>
      <w:r w:rsidR="000847EF">
        <w:rPr>
          <w:rFonts w:ascii="Calibri" w:hAnsi="Calibri"/>
        </w:rPr>
        <w:t>who</w:t>
      </w:r>
      <w:r w:rsidRPr="00D44E7D">
        <w:rPr>
          <w:rFonts w:ascii="Calibri" w:hAnsi="Calibri"/>
        </w:rPr>
        <w:t xml:space="preserve"> are lifting your hand</w:t>
      </w:r>
      <w:r w:rsidR="000847EF">
        <w:rPr>
          <w:rFonts w:ascii="Calibri" w:hAnsi="Calibri"/>
        </w:rPr>
        <w:t>s</w:t>
      </w:r>
      <w:r w:rsidRPr="00D44E7D">
        <w:rPr>
          <w:rFonts w:ascii="Calibri" w:hAnsi="Calibri"/>
        </w:rPr>
        <w:t xml:space="preserve">. </w:t>
      </w:r>
    </w:p>
    <w:p w14:paraId="13FC749B" w14:textId="77777777" w:rsidR="00D44E7D" w:rsidRPr="00D44E7D" w:rsidRDefault="00D44E7D" w:rsidP="00D44E7D">
      <w:pPr>
        <w:spacing w:line="276" w:lineRule="auto"/>
        <w:rPr>
          <w:rFonts w:ascii="Calibri" w:hAnsi="Calibri"/>
        </w:rPr>
      </w:pPr>
    </w:p>
    <w:p w14:paraId="57122D95" w14:textId="77777777" w:rsidR="00D44E7D" w:rsidRPr="00D44E7D" w:rsidRDefault="00D44E7D" w:rsidP="00D44E7D">
      <w:pPr>
        <w:spacing w:line="276" w:lineRule="auto"/>
        <w:rPr>
          <w:rFonts w:ascii="Calibri" w:hAnsi="Calibri"/>
        </w:rPr>
      </w:pPr>
      <w:r w:rsidRPr="00D44E7D">
        <w:rPr>
          <w:rFonts w:ascii="Calibri" w:hAnsi="Calibri"/>
        </w:rPr>
        <w:t xml:space="preserve">That's what the church is all about. </w:t>
      </w:r>
    </w:p>
    <w:p w14:paraId="6F6B8DB5" w14:textId="77777777" w:rsidR="00D44E7D" w:rsidRPr="00D44E7D" w:rsidRDefault="00D44E7D" w:rsidP="00D44E7D">
      <w:pPr>
        <w:spacing w:line="276" w:lineRule="auto"/>
        <w:rPr>
          <w:rFonts w:ascii="Calibri" w:hAnsi="Calibri"/>
        </w:rPr>
      </w:pPr>
    </w:p>
    <w:p w14:paraId="0C285E21" w14:textId="77777777" w:rsidR="00D44E7D" w:rsidRPr="00D44E7D" w:rsidRDefault="00D44E7D" w:rsidP="00D44E7D">
      <w:pPr>
        <w:spacing w:line="276" w:lineRule="auto"/>
        <w:rPr>
          <w:rFonts w:ascii="Calibri" w:hAnsi="Calibri"/>
        </w:rPr>
      </w:pPr>
      <w:r w:rsidRPr="00D44E7D">
        <w:rPr>
          <w:rFonts w:ascii="Calibri" w:hAnsi="Calibri"/>
        </w:rPr>
        <w:t>I need a volunteer to help me. Darren, come up here real quick. Let’s give it up for Darren!</w:t>
      </w:r>
    </w:p>
    <w:p w14:paraId="03AFD7C2" w14:textId="77777777" w:rsidR="00D44E7D" w:rsidRPr="00D44E7D" w:rsidRDefault="00D44E7D" w:rsidP="00D44E7D">
      <w:pPr>
        <w:spacing w:line="276" w:lineRule="auto"/>
        <w:rPr>
          <w:rFonts w:ascii="Calibri" w:hAnsi="Calibri"/>
        </w:rPr>
      </w:pPr>
    </w:p>
    <w:p w14:paraId="0BF4D0B2" w14:textId="77777777" w:rsidR="00D44E7D" w:rsidRPr="00D44E7D" w:rsidRDefault="00D44E7D" w:rsidP="00D44E7D">
      <w:pPr>
        <w:spacing w:line="276" w:lineRule="auto"/>
        <w:rPr>
          <w:rFonts w:ascii="Calibri" w:hAnsi="Calibri"/>
        </w:rPr>
      </w:pPr>
      <w:r w:rsidRPr="00D44E7D">
        <w:rPr>
          <w:rFonts w:ascii="Calibri" w:hAnsi="Calibri"/>
        </w:rPr>
        <w:t>People are always like,” I'm not sitting on the front row. Pastor may call me up.”</w:t>
      </w:r>
    </w:p>
    <w:p w14:paraId="49F6FE60" w14:textId="77777777" w:rsidR="00D44E7D" w:rsidRPr="00D44E7D" w:rsidRDefault="00D44E7D" w:rsidP="00D44E7D">
      <w:pPr>
        <w:spacing w:line="276" w:lineRule="auto"/>
        <w:rPr>
          <w:rFonts w:ascii="Calibri" w:hAnsi="Calibri"/>
        </w:rPr>
      </w:pPr>
    </w:p>
    <w:p w14:paraId="23898E2E" w14:textId="77777777" w:rsidR="00D44E7D" w:rsidRPr="00D44E7D" w:rsidRDefault="00D44E7D" w:rsidP="00D44E7D">
      <w:pPr>
        <w:spacing w:line="276" w:lineRule="auto"/>
        <w:rPr>
          <w:rFonts w:ascii="Calibri" w:hAnsi="Calibri"/>
          <w:i/>
          <w:iCs/>
        </w:rPr>
      </w:pPr>
      <w:r w:rsidRPr="00D44E7D">
        <w:rPr>
          <w:rFonts w:ascii="Calibri" w:hAnsi="Calibri"/>
        </w:rPr>
        <w:t xml:space="preserve">Darren, lift your hands to God. </w:t>
      </w:r>
      <w:r w:rsidRPr="00D44E7D">
        <w:rPr>
          <w:rFonts w:ascii="Calibri" w:hAnsi="Calibri"/>
          <w:i/>
          <w:iCs/>
        </w:rPr>
        <w:t>[Darren lifts both hands in air.]</w:t>
      </w:r>
    </w:p>
    <w:p w14:paraId="6F20445D" w14:textId="77777777" w:rsidR="00D44E7D" w:rsidRPr="00D44E7D" w:rsidRDefault="00D44E7D" w:rsidP="00D44E7D">
      <w:pPr>
        <w:spacing w:line="276" w:lineRule="auto"/>
        <w:rPr>
          <w:rFonts w:ascii="Calibri" w:hAnsi="Calibri"/>
        </w:rPr>
      </w:pPr>
    </w:p>
    <w:p w14:paraId="43EB92D4" w14:textId="77777777" w:rsidR="00D44E7D" w:rsidRPr="00D44E7D" w:rsidRDefault="00D44E7D" w:rsidP="00D44E7D">
      <w:pPr>
        <w:spacing w:line="276" w:lineRule="auto"/>
        <w:rPr>
          <w:rFonts w:ascii="Calibri" w:hAnsi="Calibri"/>
        </w:rPr>
      </w:pPr>
      <w:r w:rsidRPr="00D44E7D">
        <w:rPr>
          <w:rFonts w:ascii="Calibri" w:hAnsi="Calibri"/>
        </w:rPr>
        <w:t xml:space="preserve">I have two options if Darren is my friend. I can hold his hands up </w:t>
      </w:r>
      <w:r w:rsidRPr="00D44E7D">
        <w:rPr>
          <w:rFonts w:ascii="Calibri" w:hAnsi="Calibri"/>
          <w:i/>
          <w:iCs/>
        </w:rPr>
        <w:t>[Pastor holds Darren’s arm up]</w:t>
      </w:r>
      <w:r w:rsidRPr="00D44E7D">
        <w:rPr>
          <w:rFonts w:ascii="Calibri" w:hAnsi="Calibri"/>
        </w:rPr>
        <w:t xml:space="preserve"> or I can pull his hands down </w:t>
      </w:r>
      <w:r w:rsidRPr="00D44E7D">
        <w:rPr>
          <w:rFonts w:ascii="Calibri" w:hAnsi="Calibri"/>
          <w:i/>
          <w:iCs/>
        </w:rPr>
        <w:t>[Pastor pushes Darren’s arm down]</w:t>
      </w:r>
      <w:r w:rsidRPr="00D44E7D">
        <w:rPr>
          <w:rFonts w:ascii="Calibri" w:hAnsi="Calibri"/>
        </w:rPr>
        <w:t>.</w:t>
      </w:r>
    </w:p>
    <w:p w14:paraId="3F6CB059" w14:textId="77777777" w:rsidR="00D44E7D" w:rsidRPr="00D44E7D" w:rsidRDefault="00D44E7D" w:rsidP="00D44E7D">
      <w:pPr>
        <w:spacing w:line="276" w:lineRule="auto"/>
        <w:rPr>
          <w:rFonts w:ascii="Calibri" w:hAnsi="Calibri"/>
        </w:rPr>
      </w:pPr>
    </w:p>
    <w:p w14:paraId="47B61E4C" w14:textId="3968B4A5" w:rsidR="00D44E7D" w:rsidRPr="00D44E7D" w:rsidRDefault="00D44E7D" w:rsidP="00D44E7D">
      <w:pPr>
        <w:spacing w:line="276" w:lineRule="auto"/>
        <w:rPr>
          <w:rFonts w:ascii="Calibri" w:hAnsi="Calibri"/>
        </w:rPr>
      </w:pPr>
      <w:r w:rsidRPr="00D44E7D">
        <w:rPr>
          <w:rFonts w:ascii="Calibri" w:hAnsi="Calibri"/>
        </w:rPr>
        <w:t xml:space="preserve">What if Darren tried to put his hands up and I'm constantly saying </w:t>
      </w:r>
      <w:r w:rsidRPr="00D44E7D">
        <w:rPr>
          <w:rFonts w:ascii="Calibri" w:hAnsi="Calibri"/>
          <w:i/>
          <w:iCs/>
        </w:rPr>
        <w:t>[Pastor pushes Darren’s arms down]</w:t>
      </w:r>
      <w:r w:rsidRPr="00D44E7D">
        <w:rPr>
          <w:rFonts w:ascii="Calibri" w:hAnsi="Calibri"/>
        </w:rPr>
        <w:t>, “Darren, you can't do that. You stink, bro. God</w:t>
      </w:r>
      <w:r w:rsidR="000847EF">
        <w:rPr>
          <w:rFonts w:ascii="Calibri" w:hAnsi="Calibri"/>
        </w:rPr>
        <w:t xml:space="preserve"> i</w:t>
      </w:r>
      <w:r w:rsidRPr="00D44E7D">
        <w:rPr>
          <w:rFonts w:ascii="Calibri" w:hAnsi="Calibri"/>
        </w:rPr>
        <w:t xml:space="preserve">s not for you. You're going to fail. You can't do it.” Darren is a big strong guy, but at some point, his hands are going to get weary if I'm </w:t>
      </w:r>
      <w:r w:rsidRPr="00D44E7D">
        <w:rPr>
          <w:rFonts w:ascii="Calibri" w:hAnsi="Calibri"/>
        </w:rPr>
        <w:lastRenderedPageBreak/>
        <w:t>constantly pushing his hands down. It doesn't matter how hard you try, you're going to get tired.</w:t>
      </w:r>
    </w:p>
    <w:p w14:paraId="30B52CE4" w14:textId="77777777" w:rsidR="00D44E7D" w:rsidRPr="00D44E7D" w:rsidRDefault="00D44E7D" w:rsidP="00D44E7D">
      <w:pPr>
        <w:spacing w:line="276" w:lineRule="auto"/>
        <w:rPr>
          <w:rFonts w:ascii="Calibri" w:hAnsi="Calibri"/>
        </w:rPr>
      </w:pPr>
    </w:p>
    <w:p w14:paraId="3187F428" w14:textId="3F97F7DB" w:rsidR="00D44E7D" w:rsidRPr="00D44E7D" w:rsidRDefault="00D44E7D" w:rsidP="00D44E7D">
      <w:pPr>
        <w:spacing w:line="276" w:lineRule="auto"/>
        <w:rPr>
          <w:rFonts w:ascii="Calibri" w:hAnsi="Calibri"/>
        </w:rPr>
      </w:pPr>
      <w:r w:rsidRPr="00D44E7D">
        <w:rPr>
          <w:rFonts w:ascii="Calibri" w:hAnsi="Calibri"/>
        </w:rPr>
        <w:t xml:space="preserve">But I have the awesome opportunity to do something different, and that is to take his hands as my friend, lift those hands into the air </w:t>
      </w:r>
      <w:r w:rsidRPr="00D44E7D">
        <w:rPr>
          <w:rFonts w:ascii="Calibri" w:hAnsi="Calibri"/>
          <w:i/>
          <w:iCs/>
        </w:rPr>
        <w:t xml:space="preserve">[Pastor lifts Darren’s </w:t>
      </w:r>
      <w:r w:rsidR="000847EF">
        <w:rPr>
          <w:rFonts w:ascii="Calibri" w:hAnsi="Calibri"/>
          <w:i/>
          <w:iCs/>
        </w:rPr>
        <w:t>arm</w:t>
      </w:r>
      <w:r w:rsidRPr="00D44E7D">
        <w:rPr>
          <w:rFonts w:ascii="Calibri" w:hAnsi="Calibri"/>
          <w:i/>
          <w:iCs/>
        </w:rPr>
        <w:t xml:space="preserve"> up],</w:t>
      </w:r>
      <w:r w:rsidRPr="00D44E7D">
        <w:rPr>
          <w:rFonts w:ascii="Calibri" w:hAnsi="Calibri"/>
        </w:rPr>
        <w:t xml:space="preserve"> and say, “You can do all things through Christ who gives you strength. It's not over. If God is for you, then who can be against you? I want to lift your hands.” That's what it's all about.</w:t>
      </w:r>
    </w:p>
    <w:p w14:paraId="47AE6764" w14:textId="77777777" w:rsidR="00D44E7D" w:rsidRPr="00D44E7D" w:rsidRDefault="00D44E7D" w:rsidP="00D44E7D">
      <w:pPr>
        <w:spacing w:line="276" w:lineRule="auto"/>
        <w:rPr>
          <w:rFonts w:ascii="Calibri" w:hAnsi="Calibri"/>
        </w:rPr>
      </w:pPr>
    </w:p>
    <w:p w14:paraId="08C13E66" w14:textId="04C5AB86" w:rsidR="00D44E7D" w:rsidRPr="00D44E7D" w:rsidRDefault="00D44E7D" w:rsidP="00D44E7D">
      <w:pPr>
        <w:spacing w:line="276" w:lineRule="auto"/>
        <w:rPr>
          <w:rFonts w:ascii="Calibri" w:hAnsi="Calibri"/>
        </w:rPr>
      </w:pPr>
      <w:r w:rsidRPr="00D44E7D">
        <w:rPr>
          <w:rFonts w:ascii="Calibri" w:hAnsi="Calibri"/>
        </w:rPr>
        <w:t xml:space="preserve">I have a question today: Who’s lifting your hands </w:t>
      </w:r>
      <w:r w:rsidRPr="00D44E7D">
        <w:rPr>
          <w:rFonts w:ascii="Calibri" w:hAnsi="Calibri"/>
          <w:i/>
          <w:iCs/>
        </w:rPr>
        <w:t xml:space="preserve">[Pastor holds Darren’s </w:t>
      </w:r>
      <w:r w:rsidR="000847EF">
        <w:rPr>
          <w:rFonts w:ascii="Calibri" w:hAnsi="Calibri"/>
          <w:i/>
          <w:iCs/>
        </w:rPr>
        <w:t>arm</w:t>
      </w:r>
      <w:r w:rsidRPr="00D44E7D">
        <w:rPr>
          <w:rFonts w:ascii="Calibri" w:hAnsi="Calibri"/>
          <w:i/>
          <w:iCs/>
        </w:rPr>
        <w:t xml:space="preserve"> up] </w:t>
      </w:r>
      <w:r w:rsidRPr="00D44E7D">
        <w:rPr>
          <w:rFonts w:ascii="Calibri" w:hAnsi="Calibri"/>
        </w:rPr>
        <w:t xml:space="preserve">and who’s pulling your hands down </w:t>
      </w:r>
      <w:r w:rsidRPr="00D44E7D">
        <w:rPr>
          <w:rFonts w:ascii="Calibri" w:hAnsi="Calibri"/>
          <w:i/>
          <w:iCs/>
        </w:rPr>
        <w:t xml:space="preserve">[Pastor pushes Darren’s </w:t>
      </w:r>
      <w:r w:rsidR="000847EF">
        <w:rPr>
          <w:rFonts w:ascii="Calibri" w:hAnsi="Calibri"/>
          <w:i/>
          <w:iCs/>
        </w:rPr>
        <w:t>arms</w:t>
      </w:r>
      <w:r w:rsidRPr="00D44E7D">
        <w:rPr>
          <w:rFonts w:ascii="Calibri" w:hAnsi="Calibri"/>
          <w:i/>
          <w:iCs/>
        </w:rPr>
        <w:t xml:space="preserve"> down]</w:t>
      </w:r>
      <w:r w:rsidRPr="00D44E7D">
        <w:rPr>
          <w:rFonts w:ascii="Calibri" w:hAnsi="Calibri"/>
        </w:rPr>
        <w:t>? Because we may need to unfollow some of our friends. We may need to do a little friend-</w:t>
      </w:r>
      <w:proofErr w:type="spellStart"/>
      <w:r w:rsidRPr="00D44E7D">
        <w:rPr>
          <w:rFonts w:ascii="Calibri" w:hAnsi="Calibri"/>
        </w:rPr>
        <w:t>entory</w:t>
      </w:r>
      <w:proofErr w:type="spellEnd"/>
      <w:r w:rsidRPr="00D44E7D">
        <w:rPr>
          <w:rFonts w:ascii="Calibri" w:hAnsi="Calibri"/>
        </w:rPr>
        <w:t xml:space="preserve"> today. There may be some friends we need to start tossing out because they're always pushing our hands down. </w:t>
      </w:r>
    </w:p>
    <w:p w14:paraId="78838513" w14:textId="77777777" w:rsidR="00D44E7D" w:rsidRPr="00D44E7D" w:rsidRDefault="00D44E7D" w:rsidP="00D44E7D">
      <w:pPr>
        <w:spacing w:line="276" w:lineRule="auto"/>
        <w:rPr>
          <w:rFonts w:ascii="Calibri" w:hAnsi="Calibri"/>
        </w:rPr>
      </w:pPr>
    </w:p>
    <w:p w14:paraId="689528AE" w14:textId="77777777" w:rsidR="00D44E7D" w:rsidRPr="00D44E7D" w:rsidRDefault="00D44E7D" w:rsidP="00D44E7D">
      <w:pPr>
        <w:spacing w:line="276" w:lineRule="auto"/>
        <w:rPr>
          <w:rFonts w:ascii="Calibri" w:hAnsi="Calibri"/>
          <w:i/>
          <w:iCs/>
        </w:rPr>
      </w:pPr>
      <w:r w:rsidRPr="00D44E7D">
        <w:rPr>
          <w:rFonts w:ascii="Calibri" w:hAnsi="Calibri"/>
        </w:rPr>
        <w:t>Let's give it up for Darren. Darren, thank you, buddy. Good job up here.</w:t>
      </w:r>
    </w:p>
    <w:p w14:paraId="3D4681F0" w14:textId="77777777" w:rsidR="00D44E7D" w:rsidRPr="00D44E7D" w:rsidRDefault="00D44E7D" w:rsidP="00D44E7D">
      <w:pPr>
        <w:spacing w:line="276" w:lineRule="auto"/>
        <w:rPr>
          <w:rFonts w:ascii="Calibri" w:hAnsi="Calibri"/>
        </w:rPr>
      </w:pPr>
    </w:p>
    <w:p w14:paraId="54F3AF26" w14:textId="77777777" w:rsidR="00D44E7D" w:rsidRPr="00D44E7D" w:rsidRDefault="00D44E7D" w:rsidP="00D44E7D">
      <w:pPr>
        <w:spacing w:line="276" w:lineRule="auto"/>
        <w:rPr>
          <w:rFonts w:ascii="Calibri" w:hAnsi="Calibri"/>
        </w:rPr>
      </w:pPr>
      <w:r w:rsidRPr="00D44E7D">
        <w:rPr>
          <w:rFonts w:ascii="Calibri" w:hAnsi="Calibri"/>
        </w:rPr>
        <w:t xml:space="preserve">Who's your influencer? Who are you unfriending? You have to restructure those friendships. </w:t>
      </w:r>
    </w:p>
    <w:p w14:paraId="23933247" w14:textId="77777777" w:rsidR="00D44E7D" w:rsidRPr="00D44E7D" w:rsidRDefault="00D44E7D" w:rsidP="00D44E7D">
      <w:pPr>
        <w:spacing w:line="276" w:lineRule="auto"/>
        <w:rPr>
          <w:rFonts w:ascii="Calibri" w:hAnsi="Calibri"/>
        </w:rPr>
      </w:pPr>
    </w:p>
    <w:p w14:paraId="60FC8FBA" w14:textId="63080306" w:rsidR="00D44E7D" w:rsidRPr="00D44E7D" w:rsidRDefault="00D44E7D" w:rsidP="00D44E7D">
      <w:pPr>
        <w:spacing w:line="276" w:lineRule="auto"/>
        <w:rPr>
          <w:rFonts w:ascii="Calibri" w:hAnsi="Calibri"/>
        </w:rPr>
      </w:pPr>
      <w:r w:rsidRPr="00D44E7D">
        <w:rPr>
          <w:rFonts w:ascii="Calibri" w:hAnsi="Calibri"/>
        </w:rPr>
        <w:t xml:space="preserve">Do we have any </w:t>
      </w:r>
      <w:r w:rsidRPr="000847EF">
        <w:rPr>
          <w:rFonts w:ascii="Calibri" w:hAnsi="Calibri"/>
          <w:i/>
          <w:iCs/>
        </w:rPr>
        <w:t>Lord of the Rings</w:t>
      </w:r>
      <w:r w:rsidRPr="00D44E7D">
        <w:rPr>
          <w:rFonts w:ascii="Calibri" w:hAnsi="Calibri"/>
        </w:rPr>
        <w:t xml:space="preserve"> fans here today? There is a great scene in </w:t>
      </w:r>
      <w:r w:rsidRPr="00D44E7D">
        <w:rPr>
          <w:rFonts w:ascii="Calibri" w:hAnsi="Calibri"/>
          <w:i/>
          <w:iCs/>
        </w:rPr>
        <w:t xml:space="preserve">The Lord of the Rings, </w:t>
      </w:r>
      <w:r w:rsidRPr="00D44E7D">
        <w:rPr>
          <w:rFonts w:ascii="Calibri" w:hAnsi="Calibri"/>
        </w:rPr>
        <w:t xml:space="preserve">if you remember, where Frodo was carrying the ring and he's worn out. He's </w:t>
      </w:r>
      <w:proofErr w:type="spellStart"/>
      <w:r w:rsidRPr="00D44E7D">
        <w:rPr>
          <w:rFonts w:ascii="Calibri" w:hAnsi="Calibri"/>
        </w:rPr>
        <w:t>laying</w:t>
      </w:r>
      <w:proofErr w:type="spellEnd"/>
      <w:r w:rsidRPr="00D44E7D">
        <w:rPr>
          <w:rFonts w:ascii="Calibri" w:hAnsi="Calibri"/>
        </w:rPr>
        <w:t xml:space="preserve"> on the mountain and he can't go any further. Sam is there beside him and says, “Frodo, come on. We have to keep going to the top of the mountain because we have to destroy the ring.” Frodo says, “I just can't go anymore. I'm worn out.” Sometimes when you're the leader, it will wear you out. Nobody can carry the ring except Frodo. Sam says, “I can't carry the ring, but I can carry you.” He picks him up, throws him over his shoulder, and takes him to the top of the mountain.</w:t>
      </w:r>
    </w:p>
    <w:p w14:paraId="5422CCC7" w14:textId="77777777" w:rsidR="00D44E7D" w:rsidRPr="00D44E7D" w:rsidRDefault="00D44E7D" w:rsidP="00D44E7D">
      <w:pPr>
        <w:spacing w:line="276" w:lineRule="auto"/>
        <w:rPr>
          <w:rFonts w:ascii="Calibri" w:hAnsi="Calibri"/>
        </w:rPr>
      </w:pPr>
    </w:p>
    <w:p w14:paraId="5616D1F2" w14:textId="77777777" w:rsidR="00D44E7D" w:rsidRPr="00D44E7D" w:rsidRDefault="00D44E7D" w:rsidP="00D44E7D">
      <w:pPr>
        <w:spacing w:line="276" w:lineRule="auto"/>
        <w:rPr>
          <w:rFonts w:ascii="Calibri" w:hAnsi="Calibri"/>
        </w:rPr>
      </w:pPr>
      <w:r w:rsidRPr="00D44E7D">
        <w:rPr>
          <w:rFonts w:ascii="Calibri" w:hAnsi="Calibri"/>
        </w:rPr>
        <w:t xml:space="preserve">That's what Aaron and </w:t>
      </w:r>
      <w:proofErr w:type="spellStart"/>
      <w:r w:rsidRPr="00D44E7D">
        <w:rPr>
          <w:rFonts w:ascii="Calibri" w:hAnsi="Calibri"/>
        </w:rPr>
        <w:t>Hur</w:t>
      </w:r>
      <w:proofErr w:type="spellEnd"/>
      <w:r w:rsidRPr="00D44E7D">
        <w:rPr>
          <w:rFonts w:ascii="Calibri" w:hAnsi="Calibri"/>
        </w:rPr>
        <w:t xml:space="preserve"> were to Moses. “Moses, I can't carry the ring. Moses, I can't lift my hands like you can. But I can carry you.” </w:t>
      </w:r>
    </w:p>
    <w:p w14:paraId="44812115" w14:textId="77777777" w:rsidR="00D44E7D" w:rsidRPr="00D44E7D" w:rsidRDefault="00D44E7D" w:rsidP="00D44E7D">
      <w:pPr>
        <w:spacing w:line="276" w:lineRule="auto"/>
        <w:rPr>
          <w:rFonts w:ascii="Calibri" w:hAnsi="Calibri"/>
        </w:rPr>
      </w:pPr>
    </w:p>
    <w:p w14:paraId="28DEF93F" w14:textId="77777777" w:rsidR="00D44E7D" w:rsidRPr="00D44E7D" w:rsidRDefault="00D44E7D" w:rsidP="00D44E7D">
      <w:pPr>
        <w:spacing w:line="276" w:lineRule="auto"/>
        <w:rPr>
          <w:rFonts w:ascii="Calibri" w:hAnsi="Calibri"/>
        </w:rPr>
      </w:pPr>
      <w:r w:rsidRPr="00D44E7D">
        <w:rPr>
          <w:rFonts w:ascii="Calibri" w:hAnsi="Calibri"/>
        </w:rPr>
        <w:t xml:space="preserve">As lead pastor of Edge Church, sometimes I need you to lift my hands. I'm spiritually strong, but sometimes I get tired. As the leader of our church, I want to tell you how you can lift my hands. </w:t>
      </w:r>
    </w:p>
    <w:p w14:paraId="0D0CBED4" w14:textId="77777777" w:rsidR="00D44E7D" w:rsidRPr="00D44E7D" w:rsidRDefault="00D44E7D" w:rsidP="00D44E7D">
      <w:pPr>
        <w:spacing w:line="276" w:lineRule="auto"/>
        <w:rPr>
          <w:rFonts w:ascii="Calibri" w:hAnsi="Calibri"/>
        </w:rPr>
      </w:pPr>
    </w:p>
    <w:p w14:paraId="3D0195CB" w14:textId="77777777" w:rsidR="00D44E7D" w:rsidRPr="00D44E7D" w:rsidRDefault="00D44E7D" w:rsidP="00D44E7D">
      <w:pPr>
        <w:spacing w:line="276" w:lineRule="auto"/>
        <w:rPr>
          <w:rFonts w:ascii="Calibri" w:hAnsi="Calibri"/>
        </w:rPr>
      </w:pPr>
      <w:r w:rsidRPr="00D44E7D">
        <w:rPr>
          <w:rFonts w:ascii="Calibri" w:hAnsi="Calibri"/>
        </w:rPr>
        <w:t xml:space="preserve">You can pray for me. When you pray for me, you lift my hands. </w:t>
      </w:r>
    </w:p>
    <w:p w14:paraId="00DC713B" w14:textId="77777777" w:rsidR="00D44E7D" w:rsidRPr="00D44E7D" w:rsidRDefault="00D44E7D" w:rsidP="00D44E7D">
      <w:pPr>
        <w:spacing w:line="276" w:lineRule="auto"/>
        <w:rPr>
          <w:rFonts w:ascii="Calibri" w:hAnsi="Calibri"/>
        </w:rPr>
      </w:pPr>
    </w:p>
    <w:p w14:paraId="23F087CD" w14:textId="4568E22F" w:rsidR="00D44E7D" w:rsidRPr="00D44E7D" w:rsidRDefault="00D44E7D" w:rsidP="00D44E7D">
      <w:pPr>
        <w:spacing w:line="276" w:lineRule="auto"/>
        <w:rPr>
          <w:rFonts w:ascii="Calibri" w:hAnsi="Calibri"/>
        </w:rPr>
      </w:pPr>
      <w:r w:rsidRPr="00D44E7D">
        <w:rPr>
          <w:rFonts w:ascii="Calibri" w:hAnsi="Calibri"/>
        </w:rPr>
        <w:t>When you bring lost, unchurched friends to church, you lift my hands. That lights my fire when I meet people in the lobby who have never been to church before. My hands start going up.</w:t>
      </w:r>
    </w:p>
    <w:p w14:paraId="5D96931F" w14:textId="77777777" w:rsidR="00D44E7D" w:rsidRPr="00D44E7D" w:rsidRDefault="00D44E7D" w:rsidP="00D44E7D">
      <w:pPr>
        <w:spacing w:line="276" w:lineRule="auto"/>
        <w:rPr>
          <w:rFonts w:ascii="Calibri" w:hAnsi="Calibri"/>
        </w:rPr>
      </w:pPr>
    </w:p>
    <w:p w14:paraId="7496F4D2" w14:textId="77777777" w:rsidR="00D44E7D" w:rsidRPr="00D44E7D" w:rsidRDefault="00D44E7D" w:rsidP="00D44E7D">
      <w:pPr>
        <w:spacing w:line="276" w:lineRule="auto"/>
        <w:rPr>
          <w:rFonts w:ascii="Calibri" w:hAnsi="Calibri"/>
        </w:rPr>
      </w:pPr>
      <w:r w:rsidRPr="00D44E7D">
        <w:rPr>
          <w:rFonts w:ascii="Calibri" w:hAnsi="Calibri"/>
        </w:rPr>
        <w:lastRenderedPageBreak/>
        <w:t>When you serve, when you're here early, when you're staying late, that blesses me. That encourages me. My hands start going up. It’s awesome. You don't know that, but I'm encouraged by that.</w:t>
      </w:r>
    </w:p>
    <w:p w14:paraId="5E3B1BAA" w14:textId="77777777" w:rsidR="00D44E7D" w:rsidRPr="00D44E7D" w:rsidRDefault="00D44E7D" w:rsidP="00D44E7D">
      <w:pPr>
        <w:spacing w:line="276" w:lineRule="auto"/>
        <w:rPr>
          <w:rFonts w:ascii="Calibri" w:hAnsi="Calibri"/>
        </w:rPr>
      </w:pPr>
    </w:p>
    <w:p w14:paraId="1CA140DF" w14:textId="77777777" w:rsidR="00D44E7D" w:rsidRPr="00D44E7D" w:rsidRDefault="00D44E7D" w:rsidP="00D44E7D">
      <w:pPr>
        <w:spacing w:line="276" w:lineRule="auto"/>
        <w:rPr>
          <w:rFonts w:ascii="Calibri" w:hAnsi="Calibri"/>
        </w:rPr>
      </w:pPr>
      <w:r w:rsidRPr="00D44E7D">
        <w:rPr>
          <w:rFonts w:ascii="Calibri" w:hAnsi="Calibri"/>
        </w:rPr>
        <w:t xml:space="preserve">When our church in going through changes and you're not a whiner and a complainer, you bless me. My hands start going up. </w:t>
      </w:r>
    </w:p>
    <w:p w14:paraId="71426501" w14:textId="77777777" w:rsidR="00D44E7D" w:rsidRPr="00D44E7D" w:rsidRDefault="00D44E7D" w:rsidP="00D44E7D">
      <w:pPr>
        <w:spacing w:line="276" w:lineRule="auto"/>
        <w:rPr>
          <w:rFonts w:ascii="Calibri" w:hAnsi="Calibri"/>
        </w:rPr>
      </w:pPr>
    </w:p>
    <w:p w14:paraId="709AB281" w14:textId="2B4081A4" w:rsidR="000847EF" w:rsidRDefault="00D44E7D" w:rsidP="00D44E7D">
      <w:pPr>
        <w:spacing w:line="276" w:lineRule="auto"/>
        <w:rPr>
          <w:rFonts w:ascii="Calibri" w:hAnsi="Calibri"/>
        </w:rPr>
      </w:pPr>
      <w:r w:rsidRPr="00D44E7D">
        <w:rPr>
          <w:rFonts w:ascii="Calibri" w:hAnsi="Calibri"/>
        </w:rPr>
        <w:t xml:space="preserve">When you give faithfully, my hands start going up. When the bookkeeper tells me at the end of the month, “We paid all our bills. We’re good. We even had a little extra leftover,” I start doing a Holy Ghost type dance. Lift my hands today. </w:t>
      </w:r>
    </w:p>
    <w:p w14:paraId="302C36D6" w14:textId="77777777" w:rsidR="000847EF" w:rsidRDefault="000847EF" w:rsidP="00D44E7D">
      <w:pPr>
        <w:spacing w:line="276" w:lineRule="auto"/>
        <w:rPr>
          <w:rFonts w:ascii="Calibri" w:hAnsi="Calibri"/>
        </w:rPr>
      </w:pPr>
    </w:p>
    <w:p w14:paraId="4243DD8E" w14:textId="79BF04E8" w:rsidR="00D44E7D" w:rsidRPr="00D44E7D" w:rsidRDefault="00D44E7D" w:rsidP="00D44E7D">
      <w:pPr>
        <w:spacing w:line="276" w:lineRule="auto"/>
        <w:rPr>
          <w:rFonts w:ascii="Calibri" w:hAnsi="Calibri"/>
        </w:rPr>
      </w:pPr>
      <w:r w:rsidRPr="00D44E7D">
        <w:rPr>
          <w:rFonts w:ascii="Calibri" w:hAnsi="Calibri"/>
        </w:rPr>
        <w:t xml:space="preserve">When you're giving to our Shake </w:t>
      </w:r>
      <w:proofErr w:type="gramStart"/>
      <w:r w:rsidRPr="00D44E7D">
        <w:rPr>
          <w:rFonts w:ascii="Calibri" w:hAnsi="Calibri"/>
        </w:rPr>
        <w:t>The</w:t>
      </w:r>
      <w:proofErr w:type="gramEnd"/>
      <w:r w:rsidRPr="00D44E7D">
        <w:rPr>
          <w:rFonts w:ascii="Calibri" w:hAnsi="Calibri"/>
        </w:rPr>
        <w:t xml:space="preserve"> City building project, your faithfulness and your generosity to the church lifts my hands. </w:t>
      </w:r>
    </w:p>
    <w:p w14:paraId="409758BE" w14:textId="77777777" w:rsidR="00D44E7D" w:rsidRPr="00D44E7D" w:rsidRDefault="00D44E7D" w:rsidP="00D44E7D">
      <w:pPr>
        <w:spacing w:line="276" w:lineRule="auto"/>
        <w:rPr>
          <w:rFonts w:ascii="Calibri" w:hAnsi="Calibri"/>
        </w:rPr>
      </w:pPr>
    </w:p>
    <w:p w14:paraId="093447CB" w14:textId="54E94D4C" w:rsidR="00D44E7D" w:rsidRPr="00D44E7D" w:rsidRDefault="00D44E7D" w:rsidP="00D44E7D">
      <w:pPr>
        <w:spacing w:line="276" w:lineRule="auto"/>
        <w:rPr>
          <w:rFonts w:ascii="Calibri" w:hAnsi="Calibri"/>
        </w:rPr>
      </w:pPr>
      <w:r w:rsidRPr="00D44E7D">
        <w:rPr>
          <w:rFonts w:ascii="Calibri" w:hAnsi="Calibri"/>
        </w:rPr>
        <w:t xml:space="preserve">I want to tell you, I love you as a church and I love being your pastor because you are constantly lifting my hands. I hope that you will continue to do so. Because when you lift my hands, I will lead you better and I will preach better to you. I believe that the best is yet to come. We're just getting started with what God is doing here. Thank you for lifting my hands. </w:t>
      </w:r>
      <w:r w:rsidR="000847EF">
        <w:rPr>
          <w:rFonts w:ascii="Calibri" w:hAnsi="Calibri"/>
        </w:rPr>
        <w:t>V</w:t>
      </w:r>
      <w:r w:rsidRPr="00D44E7D">
        <w:rPr>
          <w:rFonts w:ascii="Calibri" w:hAnsi="Calibri"/>
        </w:rPr>
        <w:t xml:space="preserve">ictory requires a team. </w:t>
      </w:r>
    </w:p>
    <w:p w14:paraId="35B2F743" w14:textId="77777777" w:rsidR="00D44E7D" w:rsidRPr="00D44E7D" w:rsidRDefault="00D44E7D" w:rsidP="00D44E7D">
      <w:pPr>
        <w:spacing w:line="276" w:lineRule="auto"/>
        <w:rPr>
          <w:rFonts w:ascii="Calibri" w:hAnsi="Calibri"/>
        </w:rPr>
      </w:pPr>
    </w:p>
    <w:p w14:paraId="2DC487E1" w14:textId="77777777" w:rsidR="00D44E7D" w:rsidRPr="00D44E7D" w:rsidRDefault="00D44E7D" w:rsidP="00D44E7D">
      <w:pPr>
        <w:spacing w:line="276" w:lineRule="auto"/>
        <w:rPr>
          <w:rFonts w:ascii="Calibri" w:hAnsi="Calibri"/>
          <w:b/>
          <w:bCs/>
        </w:rPr>
      </w:pPr>
      <w:r w:rsidRPr="00D44E7D">
        <w:rPr>
          <w:rFonts w:ascii="Calibri" w:hAnsi="Calibri"/>
          <w:b/>
          <w:bCs/>
        </w:rPr>
        <w:t>3. VICTORY IS SPIRITUAL</w:t>
      </w:r>
    </w:p>
    <w:p w14:paraId="679D819A" w14:textId="77777777" w:rsidR="00D44E7D" w:rsidRPr="00D44E7D" w:rsidRDefault="00D44E7D" w:rsidP="00D44E7D">
      <w:pPr>
        <w:spacing w:line="276" w:lineRule="auto"/>
        <w:rPr>
          <w:rFonts w:ascii="Calibri" w:hAnsi="Calibri"/>
        </w:rPr>
      </w:pPr>
    </w:p>
    <w:p w14:paraId="2081D9FF" w14:textId="77777777" w:rsidR="00D44E7D" w:rsidRPr="00D44E7D" w:rsidRDefault="00D44E7D" w:rsidP="00D44E7D">
      <w:pPr>
        <w:spacing w:line="276" w:lineRule="auto"/>
        <w:rPr>
          <w:rFonts w:ascii="Calibri" w:hAnsi="Calibri"/>
        </w:rPr>
      </w:pPr>
      <w:r w:rsidRPr="00D44E7D">
        <w:rPr>
          <w:rFonts w:ascii="Calibri" w:hAnsi="Calibri"/>
        </w:rPr>
        <w:t>“After the victory, the Lord instructed Moses, ‘Write this down on a scroll as a permanent reminder, and read it aloud to Joshua: I will erase the memory of Amalek from under heaven.’ Moses built an altar there and named it Yahweh-</w:t>
      </w:r>
      <w:proofErr w:type="spellStart"/>
      <w:r w:rsidRPr="00D44E7D">
        <w:rPr>
          <w:rFonts w:ascii="Calibri" w:hAnsi="Calibri"/>
        </w:rPr>
        <w:t>Nissi</w:t>
      </w:r>
      <w:proofErr w:type="spellEnd"/>
      <w:r w:rsidRPr="00D44E7D">
        <w:rPr>
          <w:rFonts w:ascii="Calibri" w:hAnsi="Calibri"/>
        </w:rPr>
        <w:t xml:space="preserve"> (which means ‘the Lord is my banner’). He said, ‘They have raised their </w:t>
      </w:r>
      <w:proofErr w:type="spellStart"/>
      <w:r w:rsidRPr="00D44E7D">
        <w:rPr>
          <w:rFonts w:ascii="Calibri" w:hAnsi="Calibri"/>
        </w:rPr>
        <w:t>fist</w:t>
      </w:r>
      <w:proofErr w:type="spellEnd"/>
      <w:r w:rsidRPr="00D44E7D">
        <w:rPr>
          <w:rFonts w:ascii="Calibri" w:hAnsi="Calibri"/>
        </w:rPr>
        <w:t xml:space="preserve"> against the Lord’s throne, so now the Lord will be at war with Amalek generation after generation’” (Exodus 17:14-16).</w:t>
      </w:r>
    </w:p>
    <w:p w14:paraId="3094D871" w14:textId="77777777" w:rsidR="00D44E7D" w:rsidRPr="00D44E7D" w:rsidRDefault="00D44E7D" w:rsidP="00D44E7D">
      <w:pPr>
        <w:spacing w:line="276" w:lineRule="auto"/>
        <w:rPr>
          <w:rFonts w:ascii="Calibri" w:hAnsi="Calibri"/>
        </w:rPr>
      </w:pPr>
    </w:p>
    <w:p w14:paraId="5940217E" w14:textId="77777777" w:rsidR="00D44E7D" w:rsidRPr="00D44E7D" w:rsidRDefault="00D44E7D" w:rsidP="00D44E7D">
      <w:pPr>
        <w:spacing w:line="276" w:lineRule="auto"/>
        <w:rPr>
          <w:rFonts w:ascii="Calibri" w:hAnsi="Calibri"/>
        </w:rPr>
      </w:pPr>
      <w:r w:rsidRPr="00D44E7D">
        <w:rPr>
          <w:rFonts w:ascii="Calibri" w:hAnsi="Calibri"/>
        </w:rPr>
        <w:t xml:space="preserve">I love this first part here. He says, “Moses, you need to write this thing down.” This is the first time that God tells Moses to write something down. I'm so glad Moses wrote this down so we could learn from his leadership, from his battle experience. </w:t>
      </w:r>
    </w:p>
    <w:p w14:paraId="0C51D2B1" w14:textId="77777777" w:rsidR="00D44E7D" w:rsidRPr="00D44E7D" w:rsidRDefault="00D44E7D" w:rsidP="00D44E7D">
      <w:pPr>
        <w:spacing w:line="276" w:lineRule="auto"/>
        <w:rPr>
          <w:rFonts w:ascii="Calibri" w:hAnsi="Calibri"/>
        </w:rPr>
      </w:pPr>
    </w:p>
    <w:p w14:paraId="3A0C83B4" w14:textId="77777777" w:rsidR="00D44E7D" w:rsidRPr="00D44E7D" w:rsidRDefault="00D44E7D" w:rsidP="00D44E7D">
      <w:pPr>
        <w:spacing w:line="276" w:lineRule="auto"/>
        <w:rPr>
          <w:rFonts w:ascii="Calibri" w:hAnsi="Calibri"/>
        </w:rPr>
      </w:pPr>
      <w:r w:rsidRPr="00D44E7D">
        <w:rPr>
          <w:rFonts w:ascii="Calibri" w:hAnsi="Calibri"/>
        </w:rPr>
        <w:t xml:space="preserve">“Write this down on the scroll as a permanent reminder, and read it aloud.” Joshua is going to be the successor of Moses. He’s like, “You need to get your understudy, you need to teach him because he's going to fight some battles.” We get to that in the book of Joshua. “He needs to know how victory takes place.” </w:t>
      </w:r>
    </w:p>
    <w:p w14:paraId="0D255B19" w14:textId="77777777" w:rsidR="00D44E7D" w:rsidRPr="00D44E7D" w:rsidRDefault="00D44E7D" w:rsidP="00D44E7D">
      <w:pPr>
        <w:spacing w:line="276" w:lineRule="auto"/>
        <w:rPr>
          <w:rFonts w:ascii="Calibri" w:hAnsi="Calibri"/>
        </w:rPr>
      </w:pPr>
    </w:p>
    <w:p w14:paraId="6D24853A" w14:textId="709CF2DA" w:rsidR="00D44E7D" w:rsidRPr="00D44E7D" w:rsidRDefault="0059787A" w:rsidP="00D44E7D">
      <w:pPr>
        <w:spacing w:line="276" w:lineRule="auto"/>
        <w:rPr>
          <w:rFonts w:ascii="Calibri" w:hAnsi="Calibri"/>
        </w:rPr>
      </w:pPr>
      <w:r>
        <w:rPr>
          <w:rFonts w:ascii="Calibri" w:hAnsi="Calibri"/>
        </w:rPr>
        <w:lastRenderedPageBreak/>
        <w:t>V</w:t>
      </w:r>
      <w:r w:rsidR="00D44E7D" w:rsidRPr="00D44E7D">
        <w:rPr>
          <w:rFonts w:ascii="Calibri" w:hAnsi="Calibri"/>
        </w:rPr>
        <w:t xml:space="preserve">ictory is spiritual. Here’s where the confusion happens. This is why we're so tired all the time is because we fight battles on one front. The Bible says when you have a battle, there are two fronts of the battle. There's a spiritual front and then there is a physical front. But people tend to be in one camp or the other. </w:t>
      </w:r>
    </w:p>
    <w:p w14:paraId="2D17F649" w14:textId="77777777" w:rsidR="00D44E7D" w:rsidRPr="00D44E7D" w:rsidRDefault="00D44E7D" w:rsidP="00D44E7D">
      <w:pPr>
        <w:spacing w:line="276" w:lineRule="auto"/>
        <w:rPr>
          <w:rFonts w:ascii="Calibri" w:hAnsi="Calibri"/>
        </w:rPr>
      </w:pPr>
    </w:p>
    <w:p w14:paraId="0B501DDF" w14:textId="46AE8203" w:rsidR="00D44E7D" w:rsidRPr="00D44E7D" w:rsidRDefault="00D44E7D" w:rsidP="00D44E7D">
      <w:pPr>
        <w:spacing w:line="276" w:lineRule="auto"/>
        <w:rPr>
          <w:rFonts w:ascii="Calibri" w:hAnsi="Calibri"/>
        </w:rPr>
      </w:pPr>
      <w:r w:rsidRPr="00D44E7D">
        <w:rPr>
          <w:rFonts w:ascii="Calibri" w:hAnsi="Calibri"/>
        </w:rPr>
        <w:t>Some people are so spiritual, all they want to do is lift their hands to God. That's certainly important and that's necessary. But if all you do is pray and you're never willing to get down in the valley, then you will never find the victory. Sometimes we need to be up on the mountain. But we also sometimes have to get in the physical details of things and we have to be willing to do what God has purposed for us to do. It's both. A lot of people will work their fingers to the bone, they will exhaust themselves physically doing what they can do. Yet they won't talk to God for 5 minutes. They wonder</w:t>
      </w:r>
      <w:r w:rsidR="0059787A">
        <w:rPr>
          <w:rFonts w:ascii="Calibri" w:hAnsi="Calibri"/>
        </w:rPr>
        <w:t xml:space="preserve"> why they feel so defeated.</w:t>
      </w:r>
    </w:p>
    <w:p w14:paraId="1B96B534" w14:textId="77777777" w:rsidR="00D44E7D" w:rsidRPr="00D44E7D" w:rsidRDefault="00D44E7D" w:rsidP="00D44E7D">
      <w:pPr>
        <w:spacing w:line="276" w:lineRule="auto"/>
        <w:rPr>
          <w:rFonts w:ascii="Calibri" w:hAnsi="Calibri"/>
        </w:rPr>
      </w:pPr>
    </w:p>
    <w:p w14:paraId="7FB24069" w14:textId="77777777" w:rsidR="00D44E7D" w:rsidRPr="00D44E7D" w:rsidRDefault="00D44E7D" w:rsidP="00D44E7D">
      <w:pPr>
        <w:spacing w:line="276" w:lineRule="auto"/>
        <w:rPr>
          <w:rFonts w:ascii="Calibri" w:hAnsi="Calibri"/>
        </w:rPr>
      </w:pPr>
      <w:r w:rsidRPr="00D44E7D">
        <w:rPr>
          <w:rFonts w:ascii="Calibri" w:hAnsi="Calibri"/>
        </w:rPr>
        <w:t>We have to bring the spiritual and the physical together for victory to happen. But let’s not miss this. I think most of the time we are more willing to do the physical than we are the spiritual. There are some things that only God can do in your life.</w:t>
      </w:r>
    </w:p>
    <w:p w14:paraId="745E0902" w14:textId="77777777" w:rsidR="00D44E7D" w:rsidRPr="00D44E7D" w:rsidRDefault="00D44E7D" w:rsidP="00D44E7D">
      <w:pPr>
        <w:spacing w:line="276" w:lineRule="auto"/>
        <w:rPr>
          <w:rFonts w:ascii="Calibri" w:hAnsi="Calibri"/>
        </w:rPr>
      </w:pPr>
    </w:p>
    <w:p w14:paraId="568C7E26" w14:textId="77777777" w:rsidR="00D44E7D" w:rsidRPr="00D44E7D" w:rsidRDefault="00D44E7D" w:rsidP="00D44E7D">
      <w:pPr>
        <w:spacing w:line="276" w:lineRule="auto"/>
        <w:rPr>
          <w:rFonts w:ascii="Calibri" w:hAnsi="Calibri"/>
        </w:rPr>
      </w:pPr>
      <w:r w:rsidRPr="00D44E7D">
        <w:rPr>
          <w:rFonts w:ascii="Calibri" w:hAnsi="Calibri"/>
        </w:rPr>
        <w:t xml:space="preserve">I love this term that Moses uses here when he says, “His banner over me. The Lord is my banner.” Throughout the Old Testament, certain names were given to God to describe certain virtues and aspects of God's nature. The Hebrew people would take the word Yahweh, meaning God, and they would add on to that a word that described how God met their specific needs. </w:t>
      </w:r>
    </w:p>
    <w:p w14:paraId="66D04B59" w14:textId="77777777" w:rsidR="00D44E7D" w:rsidRPr="00D44E7D" w:rsidRDefault="00D44E7D" w:rsidP="00D44E7D">
      <w:pPr>
        <w:spacing w:line="276" w:lineRule="auto"/>
        <w:rPr>
          <w:rFonts w:ascii="Calibri" w:hAnsi="Calibri"/>
        </w:rPr>
      </w:pPr>
    </w:p>
    <w:p w14:paraId="5FE7837A" w14:textId="2EC20A1F" w:rsidR="00D44E7D" w:rsidRPr="00D44E7D" w:rsidRDefault="00D44E7D" w:rsidP="00D44E7D">
      <w:pPr>
        <w:spacing w:line="276" w:lineRule="auto"/>
        <w:rPr>
          <w:rFonts w:ascii="Calibri" w:hAnsi="Calibri"/>
        </w:rPr>
      </w:pPr>
      <w:r w:rsidRPr="00D44E7D">
        <w:rPr>
          <w:rFonts w:ascii="Calibri" w:hAnsi="Calibri"/>
        </w:rPr>
        <w:t>In Genesis 22 when Abraham is sacrificing his son Isaac on an altar</w:t>
      </w:r>
      <w:r w:rsidR="0059787A">
        <w:rPr>
          <w:rFonts w:ascii="Calibri" w:hAnsi="Calibri"/>
        </w:rPr>
        <w:t xml:space="preserve"> </w:t>
      </w:r>
      <w:r w:rsidRPr="00D44E7D">
        <w:rPr>
          <w:rFonts w:ascii="Calibri" w:hAnsi="Calibri"/>
        </w:rPr>
        <w:t>and the angel of the Lord stops him, Abraham is like, “I need a sacrifice. There's a ram that’s caught in the thicket out of nowhere. Abraham gets the ram and sacrifices the ram. He names the place and gives God the name Jehovah-</w:t>
      </w:r>
      <w:proofErr w:type="spellStart"/>
      <w:r w:rsidRPr="00D44E7D">
        <w:rPr>
          <w:rFonts w:ascii="Calibri" w:hAnsi="Calibri"/>
        </w:rPr>
        <w:t>jireh</w:t>
      </w:r>
      <w:proofErr w:type="spellEnd"/>
      <w:r w:rsidRPr="00D44E7D">
        <w:rPr>
          <w:rFonts w:ascii="Calibri" w:hAnsi="Calibri"/>
        </w:rPr>
        <w:t>, meaning “God will provide.” God will provide. That’s part of God's nature.</w:t>
      </w:r>
    </w:p>
    <w:p w14:paraId="4FABB99C" w14:textId="77777777" w:rsidR="00D44E7D" w:rsidRPr="00D44E7D" w:rsidRDefault="00D44E7D" w:rsidP="00D44E7D">
      <w:pPr>
        <w:spacing w:line="276" w:lineRule="auto"/>
        <w:rPr>
          <w:rFonts w:ascii="Calibri" w:hAnsi="Calibri"/>
        </w:rPr>
      </w:pPr>
    </w:p>
    <w:p w14:paraId="09FC6ACB" w14:textId="487A80D5" w:rsidR="00D44E7D" w:rsidRPr="00D44E7D" w:rsidRDefault="00D44E7D" w:rsidP="00D44E7D">
      <w:pPr>
        <w:spacing w:line="276" w:lineRule="auto"/>
        <w:rPr>
          <w:rFonts w:ascii="Calibri" w:hAnsi="Calibri"/>
        </w:rPr>
      </w:pPr>
      <w:r w:rsidRPr="00D44E7D">
        <w:rPr>
          <w:rFonts w:ascii="Calibri" w:hAnsi="Calibri"/>
        </w:rPr>
        <w:t xml:space="preserve">In another instance in </w:t>
      </w:r>
      <w:r w:rsidR="0059787A">
        <w:rPr>
          <w:rFonts w:ascii="Calibri" w:hAnsi="Calibri"/>
        </w:rPr>
        <w:t xml:space="preserve">the </w:t>
      </w:r>
      <w:r w:rsidRPr="00D44E7D">
        <w:rPr>
          <w:rFonts w:ascii="Calibri" w:hAnsi="Calibri"/>
        </w:rPr>
        <w:t xml:space="preserve">Old Testament God </w:t>
      </w:r>
      <w:r w:rsidR="0059787A">
        <w:rPr>
          <w:rFonts w:ascii="Calibri" w:hAnsi="Calibri"/>
        </w:rPr>
        <w:t>i</w:t>
      </w:r>
      <w:r w:rsidRPr="00D44E7D">
        <w:rPr>
          <w:rFonts w:ascii="Calibri" w:hAnsi="Calibri"/>
        </w:rPr>
        <w:t>s given the name Jehovah-</w:t>
      </w:r>
      <w:proofErr w:type="spellStart"/>
      <w:r w:rsidRPr="00D44E7D">
        <w:rPr>
          <w:rFonts w:ascii="Calibri" w:hAnsi="Calibri"/>
        </w:rPr>
        <w:t>shammah</w:t>
      </w:r>
      <w:proofErr w:type="spellEnd"/>
      <w:r w:rsidRPr="00D44E7D">
        <w:rPr>
          <w:rFonts w:ascii="Calibri" w:hAnsi="Calibri"/>
        </w:rPr>
        <w:t xml:space="preserve">, meaning “God is present” or “God is with me.” God is with me when I'm going through adversity. </w:t>
      </w:r>
    </w:p>
    <w:p w14:paraId="3399AE69" w14:textId="77777777" w:rsidR="00D44E7D" w:rsidRPr="00D44E7D" w:rsidRDefault="00D44E7D" w:rsidP="00D44E7D">
      <w:pPr>
        <w:spacing w:line="276" w:lineRule="auto"/>
        <w:rPr>
          <w:rFonts w:ascii="Calibri" w:hAnsi="Calibri"/>
        </w:rPr>
      </w:pPr>
    </w:p>
    <w:p w14:paraId="29C4C29F" w14:textId="77777777" w:rsidR="00D44E7D" w:rsidRPr="00D44E7D" w:rsidRDefault="00D44E7D" w:rsidP="00D44E7D">
      <w:pPr>
        <w:spacing w:line="276" w:lineRule="auto"/>
        <w:rPr>
          <w:rFonts w:ascii="Calibri" w:hAnsi="Calibri"/>
        </w:rPr>
      </w:pPr>
      <w:r w:rsidRPr="00D44E7D">
        <w:rPr>
          <w:rFonts w:ascii="Calibri" w:hAnsi="Calibri"/>
        </w:rPr>
        <w:t>In this story, Exodus 17, Jehovah-</w:t>
      </w:r>
      <w:proofErr w:type="spellStart"/>
      <w:r w:rsidRPr="00D44E7D">
        <w:rPr>
          <w:rFonts w:ascii="Calibri" w:hAnsi="Calibri"/>
        </w:rPr>
        <w:t>nissi</w:t>
      </w:r>
      <w:proofErr w:type="spellEnd"/>
      <w:r w:rsidRPr="00D44E7D">
        <w:rPr>
          <w:rFonts w:ascii="Calibri" w:hAnsi="Calibri"/>
        </w:rPr>
        <w:t xml:space="preserve"> refers to “God is my banner.” </w:t>
      </w:r>
    </w:p>
    <w:p w14:paraId="7C6B0462" w14:textId="77777777" w:rsidR="00D44E7D" w:rsidRPr="00D44E7D" w:rsidRDefault="00D44E7D" w:rsidP="00D44E7D">
      <w:pPr>
        <w:spacing w:line="276" w:lineRule="auto"/>
        <w:rPr>
          <w:rFonts w:ascii="Calibri" w:hAnsi="Calibri"/>
        </w:rPr>
      </w:pPr>
    </w:p>
    <w:p w14:paraId="30940D67" w14:textId="77777777" w:rsidR="00D44E7D" w:rsidRPr="00D44E7D" w:rsidRDefault="00D44E7D" w:rsidP="00D44E7D">
      <w:pPr>
        <w:spacing w:line="276" w:lineRule="auto"/>
        <w:rPr>
          <w:rFonts w:ascii="Calibri" w:hAnsi="Calibri"/>
        </w:rPr>
      </w:pPr>
      <w:r w:rsidRPr="00D44E7D">
        <w:rPr>
          <w:rFonts w:ascii="Calibri" w:hAnsi="Calibri"/>
        </w:rPr>
        <w:t>What is a banner? I used to think that this passage meant that God was like a flag that we wave. I always wondered, how is that cool? Flags are nice and all, but how does that help my life? I began to read this passage a little bit more and I began to understand that the banner was not a flag for Moses, but the banner was the rod of God. It was His staff. The staff represented the power of God.</w:t>
      </w:r>
    </w:p>
    <w:p w14:paraId="3AD2EE2D" w14:textId="77777777" w:rsidR="00D44E7D" w:rsidRPr="00D44E7D" w:rsidRDefault="00D44E7D" w:rsidP="00D44E7D">
      <w:pPr>
        <w:spacing w:line="276" w:lineRule="auto"/>
        <w:rPr>
          <w:rFonts w:ascii="Calibri" w:hAnsi="Calibri"/>
        </w:rPr>
      </w:pPr>
    </w:p>
    <w:p w14:paraId="4908124F" w14:textId="77777777" w:rsidR="00D44E7D" w:rsidRPr="00D44E7D" w:rsidRDefault="00D44E7D" w:rsidP="00D44E7D">
      <w:pPr>
        <w:spacing w:line="276" w:lineRule="auto"/>
        <w:rPr>
          <w:rFonts w:ascii="Calibri" w:hAnsi="Calibri"/>
        </w:rPr>
      </w:pPr>
      <w:r w:rsidRPr="00D44E7D">
        <w:rPr>
          <w:rFonts w:ascii="Calibri" w:hAnsi="Calibri"/>
        </w:rPr>
        <w:t xml:space="preserve">Do you remember the staff of Moses? It parted the Red Sea. In another instance, he hits a rock and it turns to water. He brings about the plagues in Egypt from the staff. The staff, the rod of God represented the power of God that was given to Moses by God. </w:t>
      </w:r>
    </w:p>
    <w:p w14:paraId="55B331FF" w14:textId="77777777" w:rsidR="00D44E7D" w:rsidRPr="00D44E7D" w:rsidRDefault="00D44E7D" w:rsidP="00D44E7D">
      <w:pPr>
        <w:spacing w:line="276" w:lineRule="auto"/>
        <w:rPr>
          <w:rFonts w:ascii="Calibri" w:hAnsi="Calibri"/>
        </w:rPr>
      </w:pPr>
    </w:p>
    <w:p w14:paraId="5691E08C" w14:textId="3521D57A" w:rsidR="00D44E7D" w:rsidRPr="00D44E7D" w:rsidRDefault="00D44E7D" w:rsidP="00D44E7D">
      <w:pPr>
        <w:spacing w:line="276" w:lineRule="auto"/>
        <w:rPr>
          <w:rFonts w:ascii="Calibri" w:hAnsi="Calibri"/>
        </w:rPr>
      </w:pPr>
      <w:r w:rsidRPr="00D44E7D">
        <w:rPr>
          <w:rFonts w:ascii="Calibri" w:hAnsi="Calibri"/>
        </w:rPr>
        <w:t>In those early chapters of the book of Exodus when Moses is terrified to go back to Pharaoh and God says to him, “Go, and what is in your hand?” Moses says, “All I have in my hand is a stick,” and God says, “Then I'll use that.” Because God can take simple, ordinary things, and do extraordinary things through the most simple, unexpected means. God will use people who are less educated. God will use people who are unexpected to be used. God will use people who are not qualified to do what they are doing</w:t>
      </w:r>
      <w:r w:rsidR="00DE41C4">
        <w:rPr>
          <w:rFonts w:ascii="Calibri" w:hAnsi="Calibri"/>
        </w:rPr>
        <w:t xml:space="preserve">, </w:t>
      </w:r>
      <w:r w:rsidRPr="00D44E7D">
        <w:rPr>
          <w:rFonts w:ascii="Calibri" w:hAnsi="Calibri"/>
        </w:rPr>
        <w:t>because He is God.</w:t>
      </w:r>
    </w:p>
    <w:p w14:paraId="35603DB1" w14:textId="77777777" w:rsidR="00D44E7D" w:rsidRPr="00D44E7D" w:rsidRDefault="00D44E7D" w:rsidP="00D44E7D">
      <w:pPr>
        <w:spacing w:line="276" w:lineRule="auto"/>
        <w:rPr>
          <w:rFonts w:ascii="Calibri" w:hAnsi="Calibri"/>
        </w:rPr>
      </w:pPr>
    </w:p>
    <w:p w14:paraId="482B792E" w14:textId="77777777" w:rsidR="00D44E7D" w:rsidRPr="00D44E7D" w:rsidRDefault="00D44E7D" w:rsidP="00D44E7D">
      <w:pPr>
        <w:spacing w:line="276" w:lineRule="auto"/>
        <w:rPr>
          <w:rFonts w:ascii="Calibri" w:hAnsi="Calibri"/>
        </w:rPr>
      </w:pPr>
      <w:r w:rsidRPr="00D44E7D">
        <w:rPr>
          <w:rFonts w:ascii="Calibri" w:hAnsi="Calibri"/>
        </w:rPr>
        <w:t>Now Moses has the staff, the rod of God over his head and he wins the victory. He gives God this name, Jehovah-</w:t>
      </w:r>
      <w:proofErr w:type="spellStart"/>
      <w:r w:rsidRPr="00D44E7D">
        <w:rPr>
          <w:rFonts w:ascii="Calibri" w:hAnsi="Calibri"/>
        </w:rPr>
        <w:t>nissi</w:t>
      </w:r>
      <w:proofErr w:type="spellEnd"/>
      <w:r w:rsidRPr="00D44E7D">
        <w:rPr>
          <w:rFonts w:ascii="Calibri" w:hAnsi="Calibri"/>
        </w:rPr>
        <w:t>. God is my power and my protection today.</w:t>
      </w:r>
    </w:p>
    <w:p w14:paraId="46D4B74C" w14:textId="77777777" w:rsidR="00D44E7D" w:rsidRPr="00D44E7D" w:rsidRDefault="00D44E7D" w:rsidP="00D44E7D">
      <w:pPr>
        <w:spacing w:line="276" w:lineRule="auto"/>
        <w:rPr>
          <w:rFonts w:ascii="Calibri" w:hAnsi="Calibri"/>
        </w:rPr>
      </w:pPr>
    </w:p>
    <w:p w14:paraId="6988B36D" w14:textId="3B57B718" w:rsidR="00D44E7D" w:rsidRPr="00D44E7D" w:rsidRDefault="00D44E7D" w:rsidP="00D44E7D">
      <w:pPr>
        <w:spacing w:line="276" w:lineRule="auto"/>
        <w:rPr>
          <w:rFonts w:ascii="Calibri" w:hAnsi="Calibri"/>
        </w:rPr>
      </w:pPr>
      <w:r w:rsidRPr="00D44E7D">
        <w:rPr>
          <w:rFonts w:ascii="Calibri" w:hAnsi="Calibri"/>
        </w:rPr>
        <w:t>I want you to know today, no matter what battle</w:t>
      </w:r>
      <w:r w:rsidR="00DE41C4">
        <w:rPr>
          <w:rFonts w:ascii="Calibri" w:hAnsi="Calibri"/>
        </w:rPr>
        <w:t xml:space="preserve"> </w:t>
      </w:r>
      <w:r w:rsidRPr="00D44E7D">
        <w:rPr>
          <w:rFonts w:ascii="Calibri" w:hAnsi="Calibri"/>
        </w:rPr>
        <w:t xml:space="preserve">you're in, God is your power and your protection. That's why we should not lift up another banner, but we should only lift our hands to the living and the great God. This God revealed Himself in the Person of Jesus Christ, who came and lived a sinless life, died on a cross, and then rose from the grave on the third day. He did so because He loved you and He loved me. That's why we can say today, “God's banner over my life is power and strength today.” </w:t>
      </w:r>
    </w:p>
    <w:p w14:paraId="3C584E1D" w14:textId="77777777" w:rsidR="00D44E7D" w:rsidRPr="00D44E7D" w:rsidRDefault="00D44E7D" w:rsidP="00D44E7D">
      <w:pPr>
        <w:spacing w:line="276" w:lineRule="auto"/>
        <w:rPr>
          <w:rFonts w:ascii="Calibri" w:hAnsi="Calibri"/>
        </w:rPr>
      </w:pPr>
    </w:p>
    <w:p w14:paraId="22B98F7F" w14:textId="77777777" w:rsidR="00D44E7D" w:rsidRPr="00D44E7D" w:rsidRDefault="00D44E7D" w:rsidP="00D44E7D">
      <w:pPr>
        <w:spacing w:line="276" w:lineRule="auto"/>
        <w:rPr>
          <w:rFonts w:ascii="Calibri" w:hAnsi="Calibri"/>
        </w:rPr>
      </w:pPr>
      <w:r w:rsidRPr="00D44E7D">
        <w:rPr>
          <w:rFonts w:ascii="Calibri" w:hAnsi="Calibri"/>
        </w:rPr>
        <w:t>I don't know what battle you're in the middle of. I don't know what adversity you're facing today. Remember to take up the leadership that God has given to you. Get under the leadership that God has put over you. If you will get under what God has put over you, God will put you over what He has put under you.</w:t>
      </w:r>
    </w:p>
    <w:p w14:paraId="43C2B043" w14:textId="77777777" w:rsidR="00D44E7D" w:rsidRPr="00D44E7D" w:rsidRDefault="00D44E7D" w:rsidP="00D44E7D">
      <w:pPr>
        <w:spacing w:line="276" w:lineRule="auto"/>
        <w:rPr>
          <w:rFonts w:ascii="Calibri" w:hAnsi="Calibri"/>
        </w:rPr>
      </w:pPr>
    </w:p>
    <w:p w14:paraId="1EF0CBDD" w14:textId="77777777" w:rsidR="00D44E7D" w:rsidRPr="00D44E7D" w:rsidRDefault="00D44E7D" w:rsidP="00D44E7D">
      <w:pPr>
        <w:spacing w:line="276" w:lineRule="auto"/>
        <w:rPr>
          <w:rFonts w:ascii="Calibri" w:hAnsi="Calibri"/>
        </w:rPr>
      </w:pPr>
      <w:r w:rsidRPr="00D44E7D">
        <w:rPr>
          <w:rFonts w:ascii="Calibri" w:hAnsi="Calibri"/>
        </w:rPr>
        <w:t xml:space="preserve">Get under the leadership. Get the team around you who are going to lift up your hands. If your closest associates are always pulling your hands down, find some new friends. There are a bunch of people right here today. It's a great starting place. Edge Church is a great place to begin. </w:t>
      </w:r>
    </w:p>
    <w:p w14:paraId="16C9A8BE" w14:textId="77777777" w:rsidR="00D44E7D" w:rsidRPr="00D44E7D" w:rsidRDefault="00D44E7D" w:rsidP="00D44E7D">
      <w:pPr>
        <w:spacing w:line="276" w:lineRule="auto"/>
        <w:rPr>
          <w:rFonts w:ascii="Calibri" w:hAnsi="Calibri"/>
        </w:rPr>
      </w:pPr>
    </w:p>
    <w:p w14:paraId="515B3120" w14:textId="77777777" w:rsidR="00D44E7D" w:rsidRPr="00D44E7D" w:rsidRDefault="00D44E7D" w:rsidP="00D44E7D">
      <w:pPr>
        <w:spacing w:line="276" w:lineRule="auto"/>
        <w:rPr>
          <w:rFonts w:ascii="Calibri" w:hAnsi="Calibri"/>
        </w:rPr>
      </w:pPr>
      <w:r w:rsidRPr="00D44E7D">
        <w:rPr>
          <w:rFonts w:ascii="Calibri" w:hAnsi="Calibri"/>
        </w:rPr>
        <w:t xml:space="preserve">Finally, remember that the battle is spiritual. It's not just physical. If you keep looking for the job, and you can never find the job, let me ask you a question. Are you just putting your résumé out, or are you lifting your hands to God and then putting your résumé out? We have to bring both of these things together. There's time to get on the mountain, stretch our hands to God, </w:t>
      </w:r>
      <w:r w:rsidRPr="00D44E7D">
        <w:rPr>
          <w:rFonts w:ascii="Calibri" w:hAnsi="Calibri"/>
        </w:rPr>
        <w:lastRenderedPageBreak/>
        <w:t>stretch the rod of our faith to the Lord, and see His banner over us to protect, lead, and guide us.</w:t>
      </w:r>
    </w:p>
    <w:p w14:paraId="327889FE" w14:textId="77777777" w:rsidR="00D44E7D" w:rsidRPr="00D44E7D" w:rsidRDefault="00D44E7D" w:rsidP="00D44E7D">
      <w:pPr>
        <w:spacing w:line="276" w:lineRule="auto"/>
        <w:rPr>
          <w:rFonts w:ascii="Calibri" w:hAnsi="Calibri"/>
        </w:rPr>
      </w:pPr>
    </w:p>
    <w:p w14:paraId="5552A84B" w14:textId="77777777" w:rsidR="00D44E7D" w:rsidRPr="00D44E7D" w:rsidRDefault="00D44E7D" w:rsidP="00D44E7D">
      <w:pPr>
        <w:spacing w:line="276" w:lineRule="auto"/>
        <w:rPr>
          <w:rFonts w:ascii="Calibri" w:hAnsi="Calibri"/>
        </w:rPr>
      </w:pPr>
      <w:r w:rsidRPr="00D44E7D">
        <w:rPr>
          <w:rFonts w:ascii="Calibri" w:hAnsi="Calibri"/>
        </w:rPr>
        <w:br w:type="page"/>
      </w:r>
    </w:p>
    <w:p w14:paraId="5F0F28F9" w14:textId="77777777" w:rsidR="00D44E7D" w:rsidRPr="00D44E7D" w:rsidRDefault="00D44E7D" w:rsidP="00D44E7D">
      <w:pPr>
        <w:spacing w:line="276" w:lineRule="auto"/>
        <w:rPr>
          <w:rFonts w:ascii="Calibri" w:hAnsi="Calibri"/>
          <w:b/>
          <w:bCs/>
          <w:sz w:val="28"/>
          <w:szCs w:val="28"/>
          <w:u w:val="single"/>
        </w:rPr>
      </w:pPr>
      <w:r w:rsidRPr="00D44E7D">
        <w:rPr>
          <w:rFonts w:ascii="Calibri" w:hAnsi="Calibri"/>
          <w:b/>
          <w:bCs/>
          <w:sz w:val="28"/>
          <w:szCs w:val="28"/>
          <w:u w:val="single"/>
        </w:rPr>
        <w:lastRenderedPageBreak/>
        <w:t>OUTLINE</w:t>
      </w:r>
    </w:p>
    <w:p w14:paraId="63A3CF97" w14:textId="77777777" w:rsidR="00D44E7D" w:rsidRPr="00D44E7D" w:rsidRDefault="00D44E7D" w:rsidP="00D44E7D">
      <w:pPr>
        <w:spacing w:line="276" w:lineRule="auto"/>
        <w:rPr>
          <w:rFonts w:ascii="Calibri" w:hAnsi="Calibri"/>
          <w:b/>
          <w:bCs/>
          <w:u w:val="single"/>
        </w:rPr>
      </w:pPr>
    </w:p>
    <w:p w14:paraId="1E5FCCB8" w14:textId="77777777" w:rsidR="00D44E7D" w:rsidRPr="00D44E7D" w:rsidRDefault="00D44E7D" w:rsidP="00D44E7D">
      <w:pPr>
        <w:spacing w:line="276" w:lineRule="auto"/>
        <w:rPr>
          <w:rFonts w:ascii="Calibri" w:hAnsi="Calibri"/>
        </w:rPr>
      </w:pPr>
      <w:r w:rsidRPr="00D44E7D">
        <w:rPr>
          <w:rFonts w:ascii="Calibri" w:hAnsi="Calibri"/>
        </w:rPr>
        <w:t>“Never forget what the Amalekites did to you as you came from Egypt. They attacked you when you were exhausted and weary, and they struck down those who were straggling behind. They had no fear of God. Therefore, when the Lord your God has given you rest from all your enemies in the land he is giving you as a special possession, you must destroy the Amalekites and erase their memory from under heaven. Never forget this!”</w:t>
      </w:r>
    </w:p>
    <w:p w14:paraId="5C3D61CB" w14:textId="77777777" w:rsidR="00D44E7D" w:rsidRPr="00D44E7D" w:rsidRDefault="00D44E7D" w:rsidP="00D44E7D">
      <w:pPr>
        <w:spacing w:line="276" w:lineRule="auto"/>
        <w:rPr>
          <w:rFonts w:ascii="Calibri" w:hAnsi="Calibri"/>
        </w:rPr>
      </w:pPr>
      <w:r w:rsidRPr="00D44E7D">
        <w:rPr>
          <w:rFonts w:ascii="Calibri" w:hAnsi="Calibri"/>
        </w:rPr>
        <w:t>Deuteronomy 25:17-19 (NLT)</w:t>
      </w:r>
    </w:p>
    <w:p w14:paraId="39DD965E" w14:textId="77777777" w:rsidR="00D44E7D" w:rsidRPr="00D44E7D" w:rsidRDefault="00D44E7D" w:rsidP="00D44E7D">
      <w:pPr>
        <w:spacing w:line="276" w:lineRule="auto"/>
        <w:rPr>
          <w:rFonts w:ascii="Calibri" w:hAnsi="Calibri"/>
        </w:rPr>
      </w:pPr>
    </w:p>
    <w:p w14:paraId="04DE6407" w14:textId="77777777" w:rsidR="00D44E7D" w:rsidRPr="00D44E7D" w:rsidRDefault="00D44E7D" w:rsidP="00D44E7D">
      <w:pPr>
        <w:spacing w:line="276" w:lineRule="auto"/>
        <w:rPr>
          <w:rFonts w:ascii="Calibri" w:hAnsi="Calibri"/>
          <w:b/>
          <w:bCs/>
        </w:rPr>
      </w:pPr>
      <w:r w:rsidRPr="00D44E7D">
        <w:rPr>
          <w:rFonts w:ascii="Calibri" w:hAnsi="Calibri"/>
          <w:b/>
          <w:bCs/>
        </w:rPr>
        <w:t>1. VICTORY BEGINS WITH LEADERSHIP</w:t>
      </w:r>
    </w:p>
    <w:p w14:paraId="62B005C8" w14:textId="77777777" w:rsidR="00D44E7D" w:rsidRPr="00D44E7D" w:rsidRDefault="00D44E7D" w:rsidP="00D44E7D">
      <w:pPr>
        <w:spacing w:line="276" w:lineRule="auto"/>
        <w:rPr>
          <w:rFonts w:ascii="Calibri" w:hAnsi="Calibri"/>
        </w:rPr>
      </w:pPr>
    </w:p>
    <w:p w14:paraId="15DAAE10" w14:textId="77777777" w:rsidR="00D44E7D" w:rsidRPr="00D44E7D" w:rsidRDefault="00D44E7D" w:rsidP="00D44E7D">
      <w:pPr>
        <w:spacing w:line="276" w:lineRule="auto"/>
        <w:rPr>
          <w:rFonts w:ascii="Calibri" w:hAnsi="Calibri"/>
        </w:rPr>
      </w:pPr>
      <w:r w:rsidRPr="00D44E7D">
        <w:rPr>
          <w:rFonts w:ascii="Calibri" w:hAnsi="Calibri"/>
        </w:rPr>
        <w:t xml:space="preserve">“Moses commanded Joshua, ‘Choose some men to go out and fight the army of Amalek for us. Tomorrow, I will stand at the top of the hill, holding the staff of God in my hand.’ So Joshua did what Moses had commanded and fought the army of Amalek. Meanwhile, Moses, Aaron, and </w:t>
      </w:r>
      <w:proofErr w:type="spellStart"/>
      <w:r w:rsidRPr="00D44E7D">
        <w:rPr>
          <w:rFonts w:ascii="Calibri" w:hAnsi="Calibri"/>
        </w:rPr>
        <w:t>Hur</w:t>
      </w:r>
      <w:proofErr w:type="spellEnd"/>
      <w:r w:rsidRPr="00D44E7D">
        <w:rPr>
          <w:rFonts w:ascii="Calibri" w:hAnsi="Calibri"/>
        </w:rPr>
        <w:t xml:space="preserve"> climbed to the top of a nearby hill. As long as Moses held up the staff in his hand, the Israelites had the advantage. But whenever he dropped his hand, the Amalekites gained the advantage.”</w:t>
      </w:r>
    </w:p>
    <w:p w14:paraId="01545E94" w14:textId="77777777" w:rsidR="00D44E7D" w:rsidRPr="00D44E7D" w:rsidRDefault="00D44E7D" w:rsidP="00D44E7D">
      <w:pPr>
        <w:spacing w:line="276" w:lineRule="auto"/>
        <w:rPr>
          <w:rFonts w:ascii="Calibri" w:hAnsi="Calibri"/>
        </w:rPr>
      </w:pPr>
      <w:r w:rsidRPr="00D44E7D">
        <w:rPr>
          <w:rFonts w:ascii="Calibri" w:hAnsi="Calibri"/>
        </w:rPr>
        <w:t>Exodus 17:9-11 (NLT)</w:t>
      </w:r>
    </w:p>
    <w:p w14:paraId="1CBD012D" w14:textId="77777777" w:rsidR="00D44E7D" w:rsidRPr="00D44E7D" w:rsidRDefault="00D44E7D" w:rsidP="00D44E7D">
      <w:pPr>
        <w:spacing w:line="276" w:lineRule="auto"/>
        <w:rPr>
          <w:rFonts w:ascii="Calibri" w:hAnsi="Calibri"/>
        </w:rPr>
      </w:pPr>
    </w:p>
    <w:p w14:paraId="19E2D1AD" w14:textId="77777777" w:rsidR="00D44E7D" w:rsidRPr="00D44E7D" w:rsidRDefault="00D44E7D" w:rsidP="00D44E7D">
      <w:pPr>
        <w:spacing w:line="276" w:lineRule="auto"/>
        <w:rPr>
          <w:rFonts w:ascii="Calibri" w:hAnsi="Calibri"/>
          <w:b/>
          <w:bCs/>
        </w:rPr>
      </w:pPr>
      <w:r w:rsidRPr="00D44E7D">
        <w:rPr>
          <w:rFonts w:ascii="Calibri" w:hAnsi="Calibri"/>
          <w:b/>
          <w:bCs/>
        </w:rPr>
        <w:t>2. VICTORY REQUIRES A TEAM</w:t>
      </w:r>
    </w:p>
    <w:p w14:paraId="2D928CEA" w14:textId="77777777" w:rsidR="00D44E7D" w:rsidRPr="00D44E7D" w:rsidRDefault="00D44E7D" w:rsidP="00D44E7D">
      <w:pPr>
        <w:spacing w:line="276" w:lineRule="auto"/>
        <w:rPr>
          <w:rFonts w:ascii="Calibri" w:hAnsi="Calibri"/>
        </w:rPr>
      </w:pPr>
    </w:p>
    <w:p w14:paraId="6A34AB89" w14:textId="77777777" w:rsidR="00D44E7D" w:rsidRPr="00D44E7D" w:rsidRDefault="00D44E7D" w:rsidP="00D44E7D">
      <w:pPr>
        <w:spacing w:line="276" w:lineRule="auto"/>
        <w:rPr>
          <w:rFonts w:ascii="Calibri" w:hAnsi="Calibri"/>
        </w:rPr>
      </w:pPr>
      <w:r w:rsidRPr="00D44E7D">
        <w:rPr>
          <w:rFonts w:ascii="Calibri" w:hAnsi="Calibri"/>
        </w:rPr>
        <w:t xml:space="preserve">“Moses’ arms soon became so tired he could no longer hold them up. So Aaron and </w:t>
      </w:r>
      <w:proofErr w:type="spellStart"/>
      <w:r w:rsidRPr="00D44E7D">
        <w:rPr>
          <w:rFonts w:ascii="Calibri" w:hAnsi="Calibri"/>
        </w:rPr>
        <w:t>Hur</w:t>
      </w:r>
      <w:proofErr w:type="spellEnd"/>
      <w:r w:rsidRPr="00D44E7D">
        <w:rPr>
          <w:rFonts w:ascii="Calibri" w:hAnsi="Calibri"/>
        </w:rPr>
        <w:t xml:space="preserve"> found a stone for him to sit on. Then they stood on each side of Moses, holding up his hands. So his hands held steady until sunset. As a result, Joshua overwhelmed the army of Amalek in battle.”</w:t>
      </w:r>
    </w:p>
    <w:p w14:paraId="01A583A6" w14:textId="77777777" w:rsidR="00D44E7D" w:rsidRPr="00D44E7D" w:rsidRDefault="00D44E7D" w:rsidP="00D44E7D">
      <w:pPr>
        <w:spacing w:line="276" w:lineRule="auto"/>
        <w:rPr>
          <w:rFonts w:ascii="Calibri" w:hAnsi="Calibri"/>
        </w:rPr>
      </w:pPr>
      <w:r w:rsidRPr="00D44E7D">
        <w:rPr>
          <w:rFonts w:ascii="Calibri" w:hAnsi="Calibri"/>
        </w:rPr>
        <w:t>Exodus 17:12-13 (NLT)</w:t>
      </w:r>
    </w:p>
    <w:p w14:paraId="45B81D12" w14:textId="77777777" w:rsidR="00D44E7D" w:rsidRPr="00D44E7D" w:rsidRDefault="00D44E7D" w:rsidP="00D44E7D">
      <w:pPr>
        <w:spacing w:line="276" w:lineRule="auto"/>
        <w:rPr>
          <w:rFonts w:ascii="Calibri" w:hAnsi="Calibri"/>
        </w:rPr>
      </w:pPr>
    </w:p>
    <w:p w14:paraId="434003FF" w14:textId="77777777" w:rsidR="00D44E7D" w:rsidRPr="00D44E7D" w:rsidRDefault="00D44E7D" w:rsidP="00D44E7D">
      <w:pPr>
        <w:spacing w:line="276" w:lineRule="auto"/>
        <w:rPr>
          <w:rFonts w:ascii="Calibri" w:hAnsi="Calibri"/>
          <w:b/>
          <w:bCs/>
        </w:rPr>
      </w:pPr>
      <w:r w:rsidRPr="00D44E7D">
        <w:rPr>
          <w:rFonts w:ascii="Calibri" w:hAnsi="Calibri"/>
          <w:b/>
          <w:bCs/>
        </w:rPr>
        <w:t>3. VICTORY IS SPIRITUAL</w:t>
      </w:r>
    </w:p>
    <w:p w14:paraId="09E62562" w14:textId="77777777" w:rsidR="00D44E7D" w:rsidRPr="00D44E7D" w:rsidRDefault="00D44E7D" w:rsidP="00D44E7D">
      <w:pPr>
        <w:spacing w:line="276" w:lineRule="auto"/>
        <w:rPr>
          <w:rFonts w:ascii="Calibri" w:hAnsi="Calibri"/>
        </w:rPr>
      </w:pPr>
    </w:p>
    <w:p w14:paraId="5D34C89D" w14:textId="77777777" w:rsidR="00D44E7D" w:rsidRPr="00D44E7D" w:rsidRDefault="00D44E7D" w:rsidP="00D44E7D">
      <w:pPr>
        <w:spacing w:line="276" w:lineRule="auto"/>
        <w:rPr>
          <w:rFonts w:ascii="Calibri" w:hAnsi="Calibri"/>
        </w:rPr>
      </w:pPr>
      <w:r w:rsidRPr="00D44E7D">
        <w:rPr>
          <w:rFonts w:ascii="Calibri" w:hAnsi="Calibri"/>
        </w:rPr>
        <w:t>“After the victory, the Lord instructed Moses, ‘Write this down on a scroll as a permanent reminder, and read it aloud to Joshua: I will erase the memory of Amalek from under heaven.’ Moses built an altar there and named it Yahweh-</w:t>
      </w:r>
      <w:proofErr w:type="spellStart"/>
      <w:r w:rsidRPr="00D44E7D">
        <w:rPr>
          <w:rFonts w:ascii="Calibri" w:hAnsi="Calibri"/>
        </w:rPr>
        <w:t>Nissi</w:t>
      </w:r>
      <w:proofErr w:type="spellEnd"/>
      <w:r w:rsidRPr="00D44E7D">
        <w:rPr>
          <w:rFonts w:ascii="Calibri" w:hAnsi="Calibri"/>
        </w:rPr>
        <w:t xml:space="preserve"> (which means ‘the Lord is my banner’). He said, ‘They have raised their </w:t>
      </w:r>
      <w:proofErr w:type="spellStart"/>
      <w:r w:rsidRPr="00D44E7D">
        <w:rPr>
          <w:rFonts w:ascii="Calibri" w:hAnsi="Calibri"/>
        </w:rPr>
        <w:t>fist</w:t>
      </w:r>
      <w:proofErr w:type="spellEnd"/>
      <w:r w:rsidRPr="00D44E7D">
        <w:rPr>
          <w:rFonts w:ascii="Calibri" w:hAnsi="Calibri"/>
        </w:rPr>
        <w:t xml:space="preserve"> against the Lord’s throne, so now the Lord will be at war with Amalek generation after generation.’”</w:t>
      </w:r>
    </w:p>
    <w:p w14:paraId="4D0108B9" w14:textId="77777777" w:rsidR="00D44E7D" w:rsidRPr="00D44E7D" w:rsidRDefault="00D44E7D" w:rsidP="00D44E7D">
      <w:pPr>
        <w:spacing w:line="276" w:lineRule="auto"/>
        <w:rPr>
          <w:rFonts w:ascii="Calibri" w:hAnsi="Calibri"/>
        </w:rPr>
      </w:pPr>
      <w:r w:rsidRPr="00D44E7D">
        <w:rPr>
          <w:rFonts w:ascii="Calibri" w:hAnsi="Calibri"/>
        </w:rPr>
        <w:t>Exodus 17:14-16 (NLT)</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29E93" w14:textId="77777777" w:rsidR="00FF22F4" w:rsidRDefault="00FF22F4">
      <w:r>
        <w:separator/>
      </w:r>
    </w:p>
  </w:endnote>
  <w:endnote w:type="continuationSeparator" w:id="0">
    <w:p w14:paraId="0CC18195" w14:textId="77777777" w:rsidR="00FF22F4" w:rsidRDefault="00FF22F4">
      <w:r>
        <w:continuationSeparator/>
      </w:r>
    </w:p>
  </w:endnote>
  <w:endnote w:type="continuationNotice" w:id="1">
    <w:p w14:paraId="48832672" w14:textId="77777777" w:rsidR="00FF22F4" w:rsidRDefault="00FF22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EAC2" w14:textId="77777777" w:rsidR="00BB37C8" w:rsidRDefault="00BB37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781C514D" w:rsidR="000D064C" w:rsidRPr="00E001F4" w:rsidRDefault="00A11D21" w:rsidP="00A11D21">
    <w:pPr>
      <w:pStyle w:val="Footer"/>
      <w:rPr>
        <w:rFonts w:ascii="Calibri" w:hAnsi="Calibri"/>
      </w:rPr>
    </w:pPr>
    <w:r>
      <w:rPr>
        <w:rFonts w:ascii="Calibri" w:hAnsi="Calibri"/>
        <w:b/>
        <w:bCs/>
      </w:rPr>
      <w:tab/>
    </w:r>
    <w:r w:rsidR="009A7C86">
      <w:rPr>
        <w:rFonts w:ascii="Calibri" w:hAnsi="Calibri"/>
        <w:b/>
        <w:bCs/>
      </w:rPr>
      <w:t>Brand New Day</w:t>
    </w:r>
    <w:r w:rsidR="000D064C" w:rsidRPr="00E001F4">
      <w:rPr>
        <w:rFonts w:ascii="Calibri" w:hAnsi="Calibri"/>
        <w:b/>
        <w:bCs/>
      </w:rPr>
      <w:t>—</w:t>
    </w:r>
    <w:r w:rsidR="00D44E7D">
      <w:rPr>
        <w:rFonts w:ascii="Calibri" w:hAnsi="Calibri"/>
        <w:b/>
        <w:bCs/>
      </w:rPr>
      <w:t>Raise Your Hands</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E767B" w14:textId="77777777" w:rsidR="00BB37C8" w:rsidRDefault="00BB37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5E242" w14:textId="77777777" w:rsidR="00FF22F4" w:rsidRDefault="00FF22F4">
      <w:r>
        <w:separator/>
      </w:r>
    </w:p>
  </w:footnote>
  <w:footnote w:type="continuationSeparator" w:id="0">
    <w:p w14:paraId="4FA16C1F" w14:textId="77777777" w:rsidR="00FF22F4" w:rsidRDefault="00FF22F4">
      <w:r>
        <w:continuationSeparator/>
      </w:r>
    </w:p>
  </w:footnote>
  <w:footnote w:type="continuationNotice" w:id="1">
    <w:p w14:paraId="4EA0330D" w14:textId="77777777" w:rsidR="00FF22F4" w:rsidRDefault="00FF22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36952"/>
    <w:rsid w:val="000427BF"/>
    <w:rsid w:val="00045681"/>
    <w:rsid w:val="00046BD4"/>
    <w:rsid w:val="000529A4"/>
    <w:rsid w:val="000732B4"/>
    <w:rsid w:val="00082D3E"/>
    <w:rsid w:val="000847EF"/>
    <w:rsid w:val="0008638E"/>
    <w:rsid w:val="00092635"/>
    <w:rsid w:val="00095757"/>
    <w:rsid w:val="000966E0"/>
    <w:rsid w:val="000A14EA"/>
    <w:rsid w:val="000A5122"/>
    <w:rsid w:val="000B2068"/>
    <w:rsid w:val="000B327E"/>
    <w:rsid w:val="000C04C2"/>
    <w:rsid w:val="000C27DD"/>
    <w:rsid w:val="000D064C"/>
    <w:rsid w:val="000D6515"/>
    <w:rsid w:val="000E5645"/>
    <w:rsid w:val="000F352B"/>
    <w:rsid w:val="000F3E99"/>
    <w:rsid w:val="000F78CC"/>
    <w:rsid w:val="00100E61"/>
    <w:rsid w:val="00101707"/>
    <w:rsid w:val="00112934"/>
    <w:rsid w:val="00115B54"/>
    <w:rsid w:val="001307E2"/>
    <w:rsid w:val="00134671"/>
    <w:rsid w:val="00135D5D"/>
    <w:rsid w:val="00144288"/>
    <w:rsid w:val="001461B1"/>
    <w:rsid w:val="001822A0"/>
    <w:rsid w:val="00185CA0"/>
    <w:rsid w:val="001903F1"/>
    <w:rsid w:val="00192C80"/>
    <w:rsid w:val="001A2F4C"/>
    <w:rsid w:val="001A3BD3"/>
    <w:rsid w:val="001A4038"/>
    <w:rsid w:val="001C6DAF"/>
    <w:rsid w:val="001E3993"/>
    <w:rsid w:val="001F2E97"/>
    <w:rsid w:val="001F736C"/>
    <w:rsid w:val="002252B6"/>
    <w:rsid w:val="002255D9"/>
    <w:rsid w:val="002358DC"/>
    <w:rsid w:val="00236AB3"/>
    <w:rsid w:val="00255946"/>
    <w:rsid w:val="00271B7B"/>
    <w:rsid w:val="00274BB9"/>
    <w:rsid w:val="0028034F"/>
    <w:rsid w:val="00285843"/>
    <w:rsid w:val="00290511"/>
    <w:rsid w:val="002A27F0"/>
    <w:rsid w:val="002B71A4"/>
    <w:rsid w:val="002B7D3B"/>
    <w:rsid w:val="002B7DA4"/>
    <w:rsid w:val="002C6F20"/>
    <w:rsid w:val="002D3E02"/>
    <w:rsid w:val="002D5D19"/>
    <w:rsid w:val="002D6FF3"/>
    <w:rsid w:val="002E1AD4"/>
    <w:rsid w:val="002F3A62"/>
    <w:rsid w:val="002F6231"/>
    <w:rsid w:val="00313F0F"/>
    <w:rsid w:val="003259AC"/>
    <w:rsid w:val="00326B05"/>
    <w:rsid w:val="00327235"/>
    <w:rsid w:val="003351DD"/>
    <w:rsid w:val="003360D2"/>
    <w:rsid w:val="0034188B"/>
    <w:rsid w:val="00346C31"/>
    <w:rsid w:val="00367BC2"/>
    <w:rsid w:val="003749C4"/>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20F9"/>
    <w:rsid w:val="00436846"/>
    <w:rsid w:val="00440449"/>
    <w:rsid w:val="00442464"/>
    <w:rsid w:val="00447886"/>
    <w:rsid w:val="004511A1"/>
    <w:rsid w:val="00463090"/>
    <w:rsid w:val="004816A2"/>
    <w:rsid w:val="004A349B"/>
    <w:rsid w:val="004A73C5"/>
    <w:rsid w:val="004B20E1"/>
    <w:rsid w:val="004B25B5"/>
    <w:rsid w:val="004C3050"/>
    <w:rsid w:val="004C5E5A"/>
    <w:rsid w:val="004D1C32"/>
    <w:rsid w:val="004E7372"/>
    <w:rsid w:val="004F7185"/>
    <w:rsid w:val="00504A84"/>
    <w:rsid w:val="005135BB"/>
    <w:rsid w:val="00514E43"/>
    <w:rsid w:val="00521FAA"/>
    <w:rsid w:val="005250E7"/>
    <w:rsid w:val="00554E4A"/>
    <w:rsid w:val="0057422B"/>
    <w:rsid w:val="00582FFE"/>
    <w:rsid w:val="00585F84"/>
    <w:rsid w:val="005922EB"/>
    <w:rsid w:val="0059787A"/>
    <w:rsid w:val="005B2103"/>
    <w:rsid w:val="005B43AA"/>
    <w:rsid w:val="005B5A7B"/>
    <w:rsid w:val="005C25AD"/>
    <w:rsid w:val="005D45B6"/>
    <w:rsid w:val="005E1B8C"/>
    <w:rsid w:val="005E3D64"/>
    <w:rsid w:val="005E7A87"/>
    <w:rsid w:val="005F4BB8"/>
    <w:rsid w:val="0062720A"/>
    <w:rsid w:val="00631CBE"/>
    <w:rsid w:val="006652C7"/>
    <w:rsid w:val="006666D7"/>
    <w:rsid w:val="00672F9E"/>
    <w:rsid w:val="00676E96"/>
    <w:rsid w:val="006A24A7"/>
    <w:rsid w:val="006A6FCB"/>
    <w:rsid w:val="006B7862"/>
    <w:rsid w:val="006C4559"/>
    <w:rsid w:val="006D24DF"/>
    <w:rsid w:val="006D3136"/>
    <w:rsid w:val="006D3F80"/>
    <w:rsid w:val="006D5364"/>
    <w:rsid w:val="006E255D"/>
    <w:rsid w:val="006E4F39"/>
    <w:rsid w:val="006E77E6"/>
    <w:rsid w:val="00702914"/>
    <w:rsid w:val="007630E7"/>
    <w:rsid w:val="00791189"/>
    <w:rsid w:val="007960BA"/>
    <w:rsid w:val="007A6325"/>
    <w:rsid w:val="007C5C95"/>
    <w:rsid w:val="007E1319"/>
    <w:rsid w:val="007F5E3F"/>
    <w:rsid w:val="008073BF"/>
    <w:rsid w:val="008356BD"/>
    <w:rsid w:val="0084063F"/>
    <w:rsid w:val="00861BBA"/>
    <w:rsid w:val="00866B7A"/>
    <w:rsid w:val="00870C4A"/>
    <w:rsid w:val="00872B1A"/>
    <w:rsid w:val="00873D30"/>
    <w:rsid w:val="00890144"/>
    <w:rsid w:val="00894E92"/>
    <w:rsid w:val="00895E2E"/>
    <w:rsid w:val="008B653B"/>
    <w:rsid w:val="008C653F"/>
    <w:rsid w:val="008D3643"/>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A7C86"/>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43A90"/>
    <w:rsid w:val="00A51274"/>
    <w:rsid w:val="00A51B63"/>
    <w:rsid w:val="00A64FC4"/>
    <w:rsid w:val="00A83591"/>
    <w:rsid w:val="00A837B0"/>
    <w:rsid w:val="00A93495"/>
    <w:rsid w:val="00AA5ED6"/>
    <w:rsid w:val="00AB0DA9"/>
    <w:rsid w:val="00AB12C5"/>
    <w:rsid w:val="00AC1B83"/>
    <w:rsid w:val="00AD59D2"/>
    <w:rsid w:val="00AF468A"/>
    <w:rsid w:val="00B03B8B"/>
    <w:rsid w:val="00B10327"/>
    <w:rsid w:val="00B158DB"/>
    <w:rsid w:val="00B3092B"/>
    <w:rsid w:val="00B40364"/>
    <w:rsid w:val="00B47A64"/>
    <w:rsid w:val="00B56A4D"/>
    <w:rsid w:val="00B604D0"/>
    <w:rsid w:val="00B80AA5"/>
    <w:rsid w:val="00B92770"/>
    <w:rsid w:val="00B940D4"/>
    <w:rsid w:val="00BA7A74"/>
    <w:rsid w:val="00BB37C8"/>
    <w:rsid w:val="00BC10B4"/>
    <w:rsid w:val="00BD145D"/>
    <w:rsid w:val="00BD21E1"/>
    <w:rsid w:val="00BD63AF"/>
    <w:rsid w:val="00BE35BE"/>
    <w:rsid w:val="00BF7F06"/>
    <w:rsid w:val="00C01D01"/>
    <w:rsid w:val="00C05F36"/>
    <w:rsid w:val="00C133CA"/>
    <w:rsid w:val="00C21AF8"/>
    <w:rsid w:val="00C251B8"/>
    <w:rsid w:val="00C3572D"/>
    <w:rsid w:val="00C64E5E"/>
    <w:rsid w:val="00C67DA9"/>
    <w:rsid w:val="00C80B1C"/>
    <w:rsid w:val="00C86674"/>
    <w:rsid w:val="00CB2F64"/>
    <w:rsid w:val="00CC7FC1"/>
    <w:rsid w:val="00CD108B"/>
    <w:rsid w:val="00CE52CA"/>
    <w:rsid w:val="00CE6359"/>
    <w:rsid w:val="00CF45D3"/>
    <w:rsid w:val="00CF7248"/>
    <w:rsid w:val="00D11764"/>
    <w:rsid w:val="00D17448"/>
    <w:rsid w:val="00D17D5C"/>
    <w:rsid w:val="00D2027F"/>
    <w:rsid w:val="00D21495"/>
    <w:rsid w:val="00D220DB"/>
    <w:rsid w:val="00D22877"/>
    <w:rsid w:val="00D22EE5"/>
    <w:rsid w:val="00D24292"/>
    <w:rsid w:val="00D3614E"/>
    <w:rsid w:val="00D373B7"/>
    <w:rsid w:val="00D44685"/>
    <w:rsid w:val="00D44E7D"/>
    <w:rsid w:val="00D46BAD"/>
    <w:rsid w:val="00D6624D"/>
    <w:rsid w:val="00D80D10"/>
    <w:rsid w:val="00D86340"/>
    <w:rsid w:val="00D91F73"/>
    <w:rsid w:val="00D92F29"/>
    <w:rsid w:val="00DA0349"/>
    <w:rsid w:val="00DA7996"/>
    <w:rsid w:val="00DB7063"/>
    <w:rsid w:val="00DC3E39"/>
    <w:rsid w:val="00DC760B"/>
    <w:rsid w:val="00DD197D"/>
    <w:rsid w:val="00DD2573"/>
    <w:rsid w:val="00DE0F70"/>
    <w:rsid w:val="00DE41C4"/>
    <w:rsid w:val="00DE70E9"/>
    <w:rsid w:val="00DF09E4"/>
    <w:rsid w:val="00DF33A8"/>
    <w:rsid w:val="00DF3AF6"/>
    <w:rsid w:val="00DF7B5B"/>
    <w:rsid w:val="00E001F4"/>
    <w:rsid w:val="00E01194"/>
    <w:rsid w:val="00E04312"/>
    <w:rsid w:val="00E3156D"/>
    <w:rsid w:val="00E34A7C"/>
    <w:rsid w:val="00E52D8C"/>
    <w:rsid w:val="00E53191"/>
    <w:rsid w:val="00E56D30"/>
    <w:rsid w:val="00E64AE0"/>
    <w:rsid w:val="00E667AB"/>
    <w:rsid w:val="00E7388D"/>
    <w:rsid w:val="00E75A9B"/>
    <w:rsid w:val="00E80CE9"/>
    <w:rsid w:val="00E90303"/>
    <w:rsid w:val="00E91EAD"/>
    <w:rsid w:val="00EB75D1"/>
    <w:rsid w:val="00ED0AA7"/>
    <w:rsid w:val="00EF1491"/>
    <w:rsid w:val="00EF1DC2"/>
    <w:rsid w:val="00F07ABA"/>
    <w:rsid w:val="00F110E3"/>
    <w:rsid w:val="00F152F0"/>
    <w:rsid w:val="00F31FAF"/>
    <w:rsid w:val="00F3234E"/>
    <w:rsid w:val="00F36CB1"/>
    <w:rsid w:val="00F37FD7"/>
    <w:rsid w:val="00F417EF"/>
    <w:rsid w:val="00F47752"/>
    <w:rsid w:val="00F72B40"/>
    <w:rsid w:val="00F81C0F"/>
    <w:rsid w:val="00F9296D"/>
    <w:rsid w:val="00FA4B6D"/>
    <w:rsid w:val="00FB290F"/>
    <w:rsid w:val="00FB34E6"/>
    <w:rsid w:val="00FC473F"/>
    <w:rsid w:val="00FE4454"/>
    <w:rsid w:val="00FF2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23</TotalTime>
  <Pages>12</Pages>
  <Words>3774</Words>
  <Characters>21512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25236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Fiona Martinek</cp:lastModifiedBy>
  <cp:revision>5</cp:revision>
  <cp:lastPrinted>2023-01-17T21:10:00Z</cp:lastPrinted>
  <dcterms:created xsi:type="dcterms:W3CDTF">2023-05-31T19:13:00Z</dcterms:created>
  <dcterms:modified xsi:type="dcterms:W3CDTF">2023-06-01T00:21:00Z</dcterms:modified>
  <cp:category/>
</cp:coreProperties>
</file>